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43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6832"/>
      </w:tblGrid>
      <w:tr w:rsidR="000D63C5" w:rsidRPr="008B5E83" w14:paraId="0943446E" w14:textId="77777777" w:rsidTr="00491774">
        <w:tc>
          <w:tcPr>
            <w:tcW w:w="10065" w:type="dxa"/>
            <w:gridSpan w:val="2"/>
            <w:shd w:val="clear" w:color="auto" w:fill="auto"/>
          </w:tcPr>
          <w:p w14:paraId="6291AA68" w14:textId="77777777" w:rsidR="000D63C5" w:rsidRPr="008B5E83" w:rsidRDefault="000D63C5" w:rsidP="00491774">
            <w:pPr>
              <w:pStyle w:val="BasistekstEmtio"/>
              <w:rPr>
                <w:rFonts w:cs="Arial"/>
                <w:b/>
                <w:bCs/>
                <w:szCs w:val="19"/>
              </w:rPr>
            </w:pPr>
            <w:r w:rsidRPr="008B5E83">
              <w:rPr>
                <w:rFonts w:cs="Arial"/>
                <w:b/>
                <w:bCs/>
                <w:szCs w:val="19"/>
              </w:rPr>
              <w:t>Kansendossier</w:t>
            </w:r>
          </w:p>
        </w:tc>
      </w:tr>
      <w:tr w:rsidR="000D63C5" w:rsidRPr="008B5E83" w14:paraId="76E3B844" w14:textId="77777777" w:rsidTr="00491774">
        <w:tc>
          <w:tcPr>
            <w:tcW w:w="10065" w:type="dxa"/>
            <w:gridSpan w:val="2"/>
            <w:shd w:val="clear" w:color="auto" w:fill="auto"/>
          </w:tcPr>
          <w:p w14:paraId="74A4F1F8" w14:textId="173DA45A" w:rsidR="000D63C5" w:rsidRPr="008B5E83" w:rsidRDefault="000D63C5" w:rsidP="00491774">
            <w:pPr>
              <w:pStyle w:val="BasistekstEmtio"/>
              <w:rPr>
                <w:rFonts w:cs="Arial"/>
                <w:szCs w:val="19"/>
              </w:rPr>
            </w:pPr>
            <w:r w:rsidRPr="008B5E83">
              <w:rPr>
                <w:rFonts w:cs="Arial"/>
                <w:szCs w:val="19"/>
              </w:rPr>
              <w:t xml:space="preserve">Graag hier de extra opties beschrijven. Op welke wijze dragen deze bij aan het realiseren van de </w:t>
            </w:r>
            <w:r w:rsidR="00030CEB">
              <w:rPr>
                <w:rFonts w:cs="Arial"/>
                <w:szCs w:val="19"/>
              </w:rPr>
              <w:t>doe</w:t>
            </w:r>
            <w:r w:rsidRPr="008B5E83">
              <w:rPr>
                <w:rFonts w:cs="Arial"/>
                <w:szCs w:val="19"/>
              </w:rPr>
              <w:t>lstellingen</w:t>
            </w:r>
            <w:r w:rsidR="00030CEB">
              <w:rPr>
                <w:rFonts w:cs="Arial"/>
                <w:szCs w:val="19"/>
              </w:rPr>
              <w:t>, uitgangspunten en kaders</w:t>
            </w:r>
            <w:r w:rsidRPr="008B5E83">
              <w:rPr>
                <w:rFonts w:cs="Arial"/>
                <w:szCs w:val="19"/>
              </w:rPr>
              <w:t>? Onderbouwd met prestatie-informatie.</w:t>
            </w:r>
          </w:p>
        </w:tc>
      </w:tr>
      <w:tr w:rsidR="000D63C5" w:rsidRPr="008B5E83" w14:paraId="5E5A2297" w14:textId="77777777" w:rsidTr="00491774">
        <w:tc>
          <w:tcPr>
            <w:tcW w:w="3233" w:type="dxa"/>
            <w:shd w:val="clear" w:color="auto" w:fill="auto"/>
          </w:tcPr>
          <w:p w14:paraId="19210E9A" w14:textId="77777777" w:rsidR="000D63C5" w:rsidRPr="008B5E83" w:rsidRDefault="000D63C5" w:rsidP="00491774">
            <w:pPr>
              <w:pStyle w:val="BasistekstEmtio"/>
              <w:rPr>
                <w:rFonts w:cs="Arial"/>
                <w:b/>
                <w:szCs w:val="19"/>
              </w:rPr>
            </w:pPr>
            <w:r w:rsidRPr="008B5E83">
              <w:rPr>
                <w:rFonts w:cs="Arial"/>
                <w:b/>
                <w:szCs w:val="19"/>
              </w:rPr>
              <w:t>Kans 1</w:t>
            </w:r>
          </w:p>
        </w:tc>
        <w:tc>
          <w:tcPr>
            <w:tcW w:w="6832" w:type="dxa"/>
            <w:shd w:val="clear" w:color="auto" w:fill="auto"/>
          </w:tcPr>
          <w:p w14:paraId="2439F434" w14:textId="77777777" w:rsidR="000D63C5" w:rsidRPr="008B5E83" w:rsidRDefault="000D63C5" w:rsidP="00491774">
            <w:pPr>
              <w:pStyle w:val="BasistekstEmtio"/>
              <w:rPr>
                <w:rFonts w:cs="Arial"/>
                <w:szCs w:val="19"/>
              </w:rPr>
            </w:pPr>
          </w:p>
        </w:tc>
      </w:tr>
      <w:tr w:rsidR="000D63C5" w:rsidRPr="008B5E83" w14:paraId="5E28480B" w14:textId="77777777" w:rsidTr="00491774">
        <w:tc>
          <w:tcPr>
            <w:tcW w:w="3233" w:type="dxa"/>
            <w:shd w:val="clear" w:color="auto" w:fill="auto"/>
          </w:tcPr>
          <w:p w14:paraId="42EDE16F" w14:textId="2DF46307" w:rsidR="000D63C5" w:rsidRPr="008B5E83" w:rsidRDefault="000D63C5" w:rsidP="00491774">
            <w:pPr>
              <w:pStyle w:val="BasistekstEmtio"/>
              <w:rPr>
                <w:rFonts w:cs="Arial"/>
                <w:szCs w:val="19"/>
              </w:rPr>
            </w:pPr>
            <w:r w:rsidRPr="008B5E83">
              <w:rPr>
                <w:rFonts w:cs="Arial"/>
                <w:szCs w:val="19"/>
              </w:rPr>
              <w:t>Op welke wijze draagt deze kans extra bij aan het realiseren van de doelstelling</w:t>
            </w:r>
            <w:r w:rsidR="00CA490C">
              <w:rPr>
                <w:rFonts w:cs="Arial"/>
                <w:szCs w:val="19"/>
              </w:rPr>
              <w:t>en, uitgangspunten en kaders</w:t>
            </w:r>
            <w:r w:rsidRPr="008B5E83">
              <w:rPr>
                <w:rFonts w:cs="Arial"/>
                <w:szCs w:val="19"/>
              </w:rPr>
              <w:t>?</w:t>
            </w:r>
          </w:p>
        </w:tc>
        <w:tc>
          <w:tcPr>
            <w:tcW w:w="6832" w:type="dxa"/>
            <w:shd w:val="clear" w:color="auto" w:fill="auto"/>
          </w:tcPr>
          <w:p w14:paraId="3AEE2C5A" w14:textId="77777777" w:rsidR="000D63C5" w:rsidRPr="008B5E83" w:rsidRDefault="000D63C5" w:rsidP="00491774">
            <w:pPr>
              <w:pStyle w:val="BasistekstEmtio"/>
              <w:rPr>
                <w:rFonts w:cs="Arial"/>
                <w:szCs w:val="19"/>
              </w:rPr>
            </w:pPr>
          </w:p>
        </w:tc>
      </w:tr>
      <w:tr w:rsidR="000D63C5" w:rsidRPr="008B5E83" w14:paraId="52A103E3" w14:textId="77777777" w:rsidTr="00491774">
        <w:tc>
          <w:tcPr>
            <w:tcW w:w="3233" w:type="dxa"/>
            <w:shd w:val="clear" w:color="auto" w:fill="auto"/>
          </w:tcPr>
          <w:p w14:paraId="4A60B58C"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7B2196BE" w14:textId="77777777" w:rsidR="000D63C5" w:rsidRPr="008B5E83" w:rsidRDefault="000D63C5" w:rsidP="00491774">
            <w:pPr>
              <w:pStyle w:val="BasistekstEmtio"/>
              <w:rPr>
                <w:rFonts w:cs="Arial"/>
                <w:szCs w:val="19"/>
              </w:rPr>
            </w:pPr>
          </w:p>
        </w:tc>
      </w:tr>
      <w:tr w:rsidR="000D63C5" w:rsidRPr="008B5E83" w14:paraId="5EA65200" w14:textId="77777777" w:rsidTr="00491774">
        <w:tc>
          <w:tcPr>
            <w:tcW w:w="3233" w:type="dxa"/>
            <w:shd w:val="clear" w:color="auto" w:fill="auto"/>
          </w:tcPr>
          <w:p w14:paraId="061F07E4"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6F7E62EF" w14:textId="77777777" w:rsidR="000D63C5" w:rsidRPr="008B5E83" w:rsidRDefault="000D63C5" w:rsidP="00491774">
            <w:pPr>
              <w:pStyle w:val="BasistekstEmtio"/>
              <w:rPr>
                <w:rFonts w:cs="Arial"/>
                <w:szCs w:val="19"/>
              </w:rPr>
            </w:pPr>
          </w:p>
        </w:tc>
      </w:tr>
      <w:tr w:rsidR="000D63C5" w:rsidRPr="008B5E83" w14:paraId="5E8590E7" w14:textId="77777777" w:rsidTr="00491774">
        <w:tc>
          <w:tcPr>
            <w:tcW w:w="3233" w:type="dxa"/>
            <w:shd w:val="clear" w:color="auto" w:fill="auto"/>
          </w:tcPr>
          <w:p w14:paraId="2DA4A87C"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0E078C3" w14:textId="77777777" w:rsidR="000D63C5" w:rsidRPr="008B5E83" w:rsidRDefault="000D63C5" w:rsidP="00491774">
            <w:pPr>
              <w:pStyle w:val="BasistekstEmtio"/>
              <w:rPr>
                <w:rFonts w:cs="Arial"/>
                <w:szCs w:val="19"/>
              </w:rPr>
            </w:pPr>
          </w:p>
        </w:tc>
      </w:tr>
      <w:tr w:rsidR="000D63C5" w:rsidRPr="008B5E83" w14:paraId="02FFBB40" w14:textId="77777777" w:rsidTr="00491774">
        <w:tc>
          <w:tcPr>
            <w:tcW w:w="3233" w:type="dxa"/>
            <w:shd w:val="clear" w:color="auto" w:fill="auto"/>
          </w:tcPr>
          <w:p w14:paraId="4514D35F" w14:textId="77777777" w:rsidR="000D63C5" w:rsidRPr="008B5E83" w:rsidRDefault="000D63C5" w:rsidP="00491774">
            <w:pPr>
              <w:pStyle w:val="BasistekstEmtio"/>
              <w:rPr>
                <w:rFonts w:cs="Arial"/>
                <w:b/>
                <w:szCs w:val="19"/>
              </w:rPr>
            </w:pPr>
            <w:r w:rsidRPr="008B5E83">
              <w:rPr>
                <w:rFonts w:cs="Arial"/>
                <w:b/>
                <w:szCs w:val="19"/>
              </w:rPr>
              <w:t>Kans 2</w:t>
            </w:r>
          </w:p>
        </w:tc>
        <w:tc>
          <w:tcPr>
            <w:tcW w:w="6832" w:type="dxa"/>
            <w:shd w:val="clear" w:color="auto" w:fill="auto"/>
          </w:tcPr>
          <w:p w14:paraId="4AFDBB1A" w14:textId="77777777" w:rsidR="000D63C5" w:rsidRPr="008B5E83" w:rsidRDefault="000D63C5" w:rsidP="00491774">
            <w:pPr>
              <w:pStyle w:val="BasistekstEmtio"/>
              <w:rPr>
                <w:rFonts w:cs="Arial"/>
                <w:szCs w:val="19"/>
              </w:rPr>
            </w:pPr>
          </w:p>
        </w:tc>
      </w:tr>
      <w:tr w:rsidR="000D63C5" w:rsidRPr="008B5E83" w14:paraId="7211F51B" w14:textId="77777777" w:rsidTr="00491774">
        <w:tc>
          <w:tcPr>
            <w:tcW w:w="3233" w:type="dxa"/>
            <w:shd w:val="clear" w:color="auto" w:fill="auto"/>
          </w:tcPr>
          <w:p w14:paraId="27BF41D2" w14:textId="1EFE7ACB"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6F4CD846" w14:textId="77777777" w:rsidR="000D63C5" w:rsidRPr="008B5E83" w:rsidRDefault="000D63C5" w:rsidP="00491774">
            <w:pPr>
              <w:pStyle w:val="BasistekstEmtio"/>
              <w:rPr>
                <w:rFonts w:cs="Arial"/>
                <w:szCs w:val="19"/>
              </w:rPr>
            </w:pPr>
          </w:p>
        </w:tc>
      </w:tr>
      <w:tr w:rsidR="000D63C5" w:rsidRPr="008B5E83" w14:paraId="0DE04638" w14:textId="77777777" w:rsidTr="00491774">
        <w:tc>
          <w:tcPr>
            <w:tcW w:w="3233" w:type="dxa"/>
            <w:shd w:val="clear" w:color="auto" w:fill="auto"/>
          </w:tcPr>
          <w:p w14:paraId="35F4FA6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12381DEA" w14:textId="77777777" w:rsidR="000D63C5" w:rsidRPr="008B5E83" w:rsidRDefault="000D63C5" w:rsidP="00491774">
            <w:pPr>
              <w:pStyle w:val="BasistekstEmtio"/>
              <w:rPr>
                <w:rFonts w:cs="Arial"/>
                <w:szCs w:val="19"/>
              </w:rPr>
            </w:pPr>
          </w:p>
        </w:tc>
      </w:tr>
      <w:tr w:rsidR="000D63C5" w:rsidRPr="008B5E83" w14:paraId="45613B5B" w14:textId="77777777" w:rsidTr="00491774">
        <w:tc>
          <w:tcPr>
            <w:tcW w:w="3233" w:type="dxa"/>
            <w:shd w:val="clear" w:color="auto" w:fill="auto"/>
          </w:tcPr>
          <w:p w14:paraId="6FF28C43"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46FBCFD7" w14:textId="77777777" w:rsidR="000D63C5" w:rsidRPr="008B5E83" w:rsidRDefault="000D63C5" w:rsidP="00491774">
            <w:pPr>
              <w:pStyle w:val="BasistekstEmtio"/>
              <w:rPr>
                <w:rFonts w:cs="Arial"/>
                <w:szCs w:val="19"/>
              </w:rPr>
            </w:pPr>
          </w:p>
        </w:tc>
      </w:tr>
      <w:tr w:rsidR="000D63C5" w:rsidRPr="008B5E83" w14:paraId="343E8A60" w14:textId="77777777" w:rsidTr="00491774">
        <w:tc>
          <w:tcPr>
            <w:tcW w:w="3233" w:type="dxa"/>
            <w:shd w:val="clear" w:color="auto" w:fill="auto"/>
          </w:tcPr>
          <w:p w14:paraId="3E2EDA24"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67366E1" w14:textId="77777777" w:rsidR="000D63C5" w:rsidRPr="008B5E83" w:rsidRDefault="000D63C5" w:rsidP="00491774">
            <w:pPr>
              <w:pStyle w:val="BasistekstEmtio"/>
              <w:rPr>
                <w:rFonts w:cs="Arial"/>
                <w:szCs w:val="19"/>
              </w:rPr>
            </w:pPr>
          </w:p>
        </w:tc>
      </w:tr>
      <w:tr w:rsidR="000D63C5" w:rsidRPr="008B5E83" w14:paraId="19B1501C" w14:textId="77777777" w:rsidTr="00491774">
        <w:tc>
          <w:tcPr>
            <w:tcW w:w="3233" w:type="dxa"/>
            <w:shd w:val="clear" w:color="auto" w:fill="auto"/>
          </w:tcPr>
          <w:p w14:paraId="5E4F4709" w14:textId="77777777" w:rsidR="000D63C5" w:rsidRPr="008B5E83" w:rsidRDefault="000D63C5" w:rsidP="00491774">
            <w:pPr>
              <w:pStyle w:val="BasistekstEmtio"/>
              <w:rPr>
                <w:rFonts w:cs="Arial"/>
                <w:b/>
                <w:szCs w:val="19"/>
              </w:rPr>
            </w:pPr>
            <w:r w:rsidRPr="008B5E83">
              <w:rPr>
                <w:rFonts w:cs="Arial"/>
                <w:b/>
                <w:szCs w:val="19"/>
              </w:rPr>
              <w:t>Kans 3</w:t>
            </w:r>
          </w:p>
        </w:tc>
        <w:tc>
          <w:tcPr>
            <w:tcW w:w="6832" w:type="dxa"/>
            <w:shd w:val="clear" w:color="auto" w:fill="auto"/>
          </w:tcPr>
          <w:p w14:paraId="22650D05" w14:textId="77777777" w:rsidR="000D63C5" w:rsidRPr="008B5E83" w:rsidRDefault="000D63C5" w:rsidP="00491774">
            <w:pPr>
              <w:pStyle w:val="BasistekstEmtio"/>
              <w:rPr>
                <w:rFonts w:cs="Arial"/>
                <w:szCs w:val="19"/>
              </w:rPr>
            </w:pPr>
          </w:p>
        </w:tc>
      </w:tr>
      <w:tr w:rsidR="000D63C5" w:rsidRPr="008B5E83" w14:paraId="6F8C71FC" w14:textId="77777777" w:rsidTr="00491774">
        <w:tc>
          <w:tcPr>
            <w:tcW w:w="3233" w:type="dxa"/>
            <w:shd w:val="clear" w:color="auto" w:fill="auto"/>
          </w:tcPr>
          <w:p w14:paraId="425B0D1A" w14:textId="7ECE9339"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A126A80" w14:textId="77777777" w:rsidR="000D63C5" w:rsidRPr="008B5E83" w:rsidRDefault="000D63C5" w:rsidP="00491774">
            <w:pPr>
              <w:pStyle w:val="BasistekstEmtio"/>
              <w:rPr>
                <w:rFonts w:cs="Arial"/>
                <w:szCs w:val="19"/>
              </w:rPr>
            </w:pPr>
          </w:p>
        </w:tc>
      </w:tr>
      <w:tr w:rsidR="000D63C5" w:rsidRPr="008B5E83" w14:paraId="39D5F559" w14:textId="77777777" w:rsidTr="00491774">
        <w:tc>
          <w:tcPr>
            <w:tcW w:w="3233" w:type="dxa"/>
            <w:shd w:val="clear" w:color="auto" w:fill="auto"/>
          </w:tcPr>
          <w:p w14:paraId="79FDC74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17D3F7CB" w14:textId="77777777" w:rsidR="000D63C5" w:rsidRPr="008B5E83" w:rsidRDefault="000D63C5" w:rsidP="00491774">
            <w:pPr>
              <w:pStyle w:val="BasistekstEmtio"/>
              <w:rPr>
                <w:rFonts w:cs="Arial"/>
                <w:szCs w:val="19"/>
              </w:rPr>
            </w:pPr>
          </w:p>
        </w:tc>
      </w:tr>
      <w:tr w:rsidR="000D63C5" w:rsidRPr="008B5E83" w14:paraId="3CBB701E" w14:textId="77777777" w:rsidTr="00491774">
        <w:tc>
          <w:tcPr>
            <w:tcW w:w="3233" w:type="dxa"/>
            <w:shd w:val="clear" w:color="auto" w:fill="auto"/>
          </w:tcPr>
          <w:p w14:paraId="60321F90"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7DF1B50B" w14:textId="77777777" w:rsidR="000D63C5" w:rsidRPr="008B5E83" w:rsidRDefault="000D63C5" w:rsidP="00491774">
            <w:pPr>
              <w:pStyle w:val="BasistekstEmtio"/>
              <w:rPr>
                <w:rFonts w:cs="Arial"/>
                <w:szCs w:val="19"/>
              </w:rPr>
            </w:pPr>
          </w:p>
        </w:tc>
      </w:tr>
      <w:tr w:rsidR="000D63C5" w:rsidRPr="008B5E83" w14:paraId="468533A8" w14:textId="77777777" w:rsidTr="00491774">
        <w:tc>
          <w:tcPr>
            <w:tcW w:w="3233" w:type="dxa"/>
            <w:shd w:val="clear" w:color="auto" w:fill="auto"/>
          </w:tcPr>
          <w:p w14:paraId="7DC8F1F5"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0F733A6" w14:textId="77777777" w:rsidR="000D63C5" w:rsidRPr="008B5E83" w:rsidRDefault="000D63C5" w:rsidP="00491774">
            <w:pPr>
              <w:pStyle w:val="BasistekstEmtio"/>
              <w:rPr>
                <w:rFonts w:cs="Arial"/>
                <w:szCs w:val="19"/>
              </w:rPr>
            </w:pPr>
          </w:p>
        </w:tc>
      </w:tr>
      <w:tr w:rsidR="000D63C5" w:rsidRPr="008B5E83" w14:paraId="6D8304E6" w14:textId="77777777" w:rsidTr="00491774">
        <w:tc>
          <w:tcPr>
            <w:tcW w:w="3233" w:type="dxa"/>
            <w:shd w:val="clear" w:color="auto" w:fill="auto"/>
          </w:tcPr>
          <w:p w14:paraId="7F1B9163" w14:textId="77777777" w:rsidR="000D63C5" w:rsidRPr="008B5E83" w:rsidRDefault="000D63C5" w:rsidP="00491774">
            <w:pPr>
              <w:pStyle w:val="BasistekstEmtio"/>
              <w:rPr>
                <w:rFonts w:cs="Arial"/>
                <w:b/>
                <w:szCs w:val="19"/>
              </w:rPr>
            </w:pPr>
            <w:r w:rsidRPr="008B5E83">
              <w:rPr>
                <w:rFonts w:cs="Arial"/>
                <w:b/>
                <w:szCs w:val="19"/>
              </w:rPr>
              <w:t>Kans 4</w:t>
            </w:r>
          </w:p>
        </w:tc>
        <w:tc>
          <w:tcPr>
            <w:tcW w:w="6832" w:type="dxa"/>
            <w:shd w:val="clear" w:color="auto" w:fill="auto"/>
          </w:tcPr>
          <w:p w14:paraId="5FA58F9B" w14:textId="77777777" w:rsidR="000D63C5" w:rsidRPr="008B5E83" w:rsidRDefault="000D63C5" w:rsidP="00491774">
            <w:pPr>
              <w:pStyle w:val="BasistekstEmtio"/>
              <w:rPr>
                <w:rFonts w:cs="Arial"/>
                <w:szCs w:val="19"/>
              </w:rPr>
            </w:pPr>
          </w:p>
        </w:tc>
      </w:tr>
      <w:tr w:rsidR="000D63C5" w:rsidRPr="008B5E83" w14:paraId="20B2A943" w14:textId="77777777" w:rsidTr="00491774">
        <w:tc>
          <w:tcPr>
            <w:tcW w:w="3233" w:type="dxa"/>
            <w:shd w:val="clear" w:color="auto" w:fill="auto"/>
          </w:tcPr>
          <w:p w14:paraId="565FD25B" w14:textId="78DE967A"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515CEFE" w14:textId="77777777" w:rsidR="000D63C5" w:rsidRPr="008B5E83" w:rsidRDefault="000D63C5" w:rsidP="00491774">
            <w:pPr>
              <w:pStyle w:val="BasistekstEmtio"/>
              <w:rPr>
                <w:rFonts w:cs="Arial"/>
                <w:szCs w:val="19"/>
              </w:rPr>
            </w:pPr>
          </w:p>
        </w:tc>
      </w:tr>
      <w:tr w:rsidR="000D63C5" w:rsidRPr="008B5E83" w14:paraId="65BD1652" w14:textId="77777777" w:rsidTr="00491774">
        <w:tc>
          <w:tcPr>
            <w:tcW w:w="3233" w:type="dxa"/>
            <w:shd w:val="clear" w:color="auto" w:fill="auto"/>
          </w:tcPr>
          <w:p w14:paraId="011431A8"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7EC1A3FD" w14:textId="77777777" w:rsidR="000D63C5" w:rsidRPr="008B5E83" w:rsidRDefault="000D63C5" w:rsidP="00491774">
            <w:pPr>
              <w:pStyle w:val="BasistekstEmtio"/>
              <w:rPr>
                <w:rFonts w:cs="Arial"/>
                <w:szCs w:val="19"/>
              </w:rPr>
            </w:pPr>
          </w:p>
        </w:tc>
      </w:tr>
      <w:tr w:rsidR="000D63C5" w:rsidRPr="008B5E83" w14:paraId="25598906" w14:textId="77777777" w:rsidTr="00491774">
        <w:tc>
          <w:tcPr>
            <w:tcW w:w="3233" w:type="dxa"/>
            <w:shd w:val="clear" w:color="auto" w:fill="auto"/>
          </w:tcPr>
          <w:p w14:paraId="220E4572"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188AF158" w14:textId="77777777" w:rsidR="000D63C5" w:rsidRPr="008B5E83" w:rsidRDefault="000D63C5" w:rsidP="00491774">
            <w:pPr>
              <w:pStyle w:val="BasistekstEmtio"/>
              <w:rPr>
                <w:rFonts w:cs="Arial"/>
                <w:szCs w:val="19"/>
              </w:rPr>
            </w:pPr>
          </w:p>
        </w:tc>
      </w:tr>
      <w:tr w:rsidR="000D63C5" w:rsidRPr="008B5E83" w14:paraId="30824069" w14:textId="77777777" w:rsidTr="00491774">
        <w:tc>
          <w:tcPr>
            <w:tcW w:w="3233" w:type="dxa"/>
            <w:shd w:val="clear" w:color="auto" w:fill="auto"/>
          </w:tcPr>
          <w:p w14:paraId="76EA6CAA"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1A57AC86" w14:textId="77777777" w:rsidR="000D63C5" w:rsidRPr="008B5E83" w:rsidRDefault="000D63C5" w:rsidP="00491774">
            <w:pPr>
              <w:pStyle w:val="BasistekstEmtio"/>
              <w:rPr>
                <w:rFonts w:cs="Arial"/>
                <w:szCs w:val="19"/>
              </w:rPr>
            </w:pPr>
          </w:p>
        </w:tc>
      </w:tr>
      <w:tr w:rsidR="000D63C5" w:rsidRPr="008B5E83" w14:paraId="7608263D" w14:textId="77777777" w:rsidTr="00491774">
        <w:tc>
          <w:tcPr>
            <w:tcW w:w="3233" w:type="dxa"/>
            <w:shd w:val="clear" w:color="auto" w:fill="auto"/>
          </w:tcPr>
          <w:p w14:paraId="0FEDCAAC" w14:textId="77777777" w:rsidR="000D63C5" w:rsidRPr="008B5E83" w:rsidRDefault="000D63C5" w:rsidP="00491774">
            <w:pPr>
              <w:pStyle w:val="BasistekstEmtio"/>
              <w:rPr>
                <w:rFonts w:cs="Arial"/>
                <w:b/>
                <w:szCs w:val="19"/>
              </w:rPr>
            </w:pPr>
            <w:r w:rsidRPr="008B5E83">
              <w:rPr>
                <w:rFonts w:cs="Arial"/>
                <w:b/>
                <w:szCs w:val="19"/>
              </w:rPr>
              <w:t>Kans 5</w:t>
            </w:r>
          </w:p>
        </w:tc>
        <w:tc>
          <w:tcPr>
            <w:tcW w:w="6832" w:type="dxa"/>
            <w:shd w:val="clear" w:color="auto" w:fill="auto"/>
          </w:tcPr>
          <w:p w14:paraId="3084E9C0" w14:textId="77777777" w:rsidR="000D63C5" w:rsidRPr="008B5E83" w:rsidRDefault="000D63C5" w:rsidP="00491774">
            <w:pPr>
              <w:pStyle w:val="BasistekstEmtio"/>
              <w:rPr>
                <w:rFonts w:cs="Arial"/>
                <w:szCs w:val="19"/>
              </w:rPr>
            </w:pPr>
          </w:p>
        </w:tc>
      </w:tr>
      <w:tr w:rsidR="000D63C5" w:rsidRPr="008B5E83" w14:paraId="7EA9884C" w14:textId="77777777" w:rsidTr="00491774">
        <w:tc>
          <w:tcPr>
            <w:tcW w:w="3233" w:type="dxa"/>
            <w:shd w:val="clear" w:color="auto" w:fill="auto"/>
          </w:tcPr>
          <w:p w14:paraId="31AFFAE8" w14:textId="74B7458D"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47395CCA" w14:textId="77777777" w:rsidR="000D63C5" w:rsidRPr="008B5E83" w:rsidRDefault="000D63C5" w:rsidP="00491774">
            <w:pPr>
              <w:pStyle w:val="BasistekstEmtio"/>
              <w:rPr>
                <w:rFonts w:cs="Arial"/>
                <w:szCs w:val="19"/>
              </w:rPr>
            </w:pPr>
          </w:p>
        </w:tc>
      </w:tr>
      <w:tr w:rsidR="000D63C5" w:rsidRPr="008B5E83" w14:paraId="2F9F23AD" w14:textId="77777777" w:rsidTr="00491774">
        <w:tc>
          <w:tcPr>
            <w:tcW w:w="3233" w:type="dxa"/>
            <w:shd w:val="clear" w:color="auto" w:fill="auto"/>
          </w:tcPr>
          <w:p w14:paraId="48DEC06C"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2488CFF8" w14:textId="77777777" w:rsidR="000D63C5" w:rsidRPr="008B5E83" w:rsidRDefault="000D63C5" w:rsidP="00491774">
            <w:pPr>
              <w:pStyle w:val="BasistekstEmtio"/>
              <w:rPr>
                <w:rFonts w:cs="Arial"/>
                <w:szCs w:val="19"/>
              </w:rPr>
            </w:pPr>
          </w:p>
        </w:tc>
      </w:tr>
      <w:tr w:rsidR="000D63C5" w:rsidRPr="008B5E83" w14:paraId="52948228" w14:textId="77777777" w:rsidTr="00491774">
        <w:tc>
          <w:tcPr>
            <w:tcW w:w="3233" w:type="dxa"/>
            <w:shd w:val="clear" w:color="auto" w:fill="auto"/>
          </w:tcPr>
          <w:p w14:paraId="072881BD"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3805D3A0" w14:textId="77777777" w:rsidR="000D63C5" w:rsidRPr="008B5E83" w:rsidRDefault="000D63C5" w:rsidP="00491774">
            <w:pPr>
              <w:pStyle w:val="BasistekstEmtio"/>
              <w:rPr>
                <w:rFonts w:cs="Arial"/>
                <w:szCs w:val="19"/>
              </w:rPr>
            </w:pPr>
          </w:p>
        </w:tc>
      </w:tr>
      <w:tr w:rsidR="000D63C5" w:rsidRPr="008B5E83" w14:paraId="1D57ADE4" w14:textId="77777777" w:rsidTr="00491774">
        <w:tc>
          <w:tcPr>
            <w:tcW w:w="3233" w:type="dxa"/>
            <w:shd w:val="clear" w:color="auto" w:fill="auto"/>
          </w:tcPr>
          <w:p w14:paraId="26521AFD"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36E22950" w14:textId="77777777" w:rsidR="000D63C5" w:rsidRPr="008B5E83" w:rsidRDefault="000D63C5" w:rsidP="00491774">
            <w:pPr>
              <w:pStyle w:val="BasistekstEmtio"/>
              <w:rPr>
                <w:rFonts w:cs="Arial"/>
                <w:szCs w:val="19"/>
              </w:rPr>
            </w:pPr>
          </w:p>
        </w:tc>
      </w:tr>
      <w:tr w:rsidR="000D63C5" w:rsidRPr="008B5E83" w14:paraId="3E56C932" w14:textId="77777777" w:rsidTr="00491774">
        <w:tc>
          <w:tcPr>
            <w:tcW w:w="3233" w:type="dxa"/>
            <w:shd w:val="clear" w:color="auto" w:fill="auto"/>
          </w:tcPr>
          <w:p w14:paraId="47B6D6C6" w14:textId="77777777" w:rsidR="000D63C5" w:rsidRPr="008B5E83" w:rsidRDefault="000D63C5" w:rsidP="00491774">
            <w:pPr>
              <w:pStyle w:val="BasistekstEmtio"/>
              <w:rPr>
                <w:rFonts w:cs="Arial"/>
                <w:b/>
                <w:szCs w:val="19"/>
              </w:rPr>
            </w:pPr>
            <w:r w:rsidRPr="008B5E83">
              <w:rPr>
                <w:rFonts w:cs="Arial"/>
                <w:b/>
                <w:szCs w:val="19"/>
              </w:rPr>
              <w:t>Etc.</w:t>
            </w:r>
          </w:p>
        </w:tc>
        <w:tc>
          <w:tcPr>
            <w:tcW w:w="6832" w:type="dxa"/>
            <w:shd w:val="clear" w:color="auto" w:fill="auto"/>
          </w:tcPr>
          <w:p w14:paraId="4C5A46B1" w14:textId="77777777" w:rsidR="000D63C5" w:rsidRPr="008B5E83" w:rsidRDefault="000D63C5" w:rsidP="00491774">
            <w:pPr>
              <w:pStyle w:val="BasistekstEmtio"/>
              <w:rPr>
                <w:rFonts w:cs="Arial"/>
                <w:szCs w:val="19"/>
              </w:rPr>
            </w:pPr>
          </w:p>
        </w:tc>
      </w:tr>
    </w:tbl>
    <w:p w14:paraId="2271554A" w14:textId="77777777" w:rsidR="000D63C5" w:rsidRPr="008B5E83" w:rsidRDefault="000D63C5" w:rsidP="000D63C5">
      <w:pPr>
        <w:jc w:val="both"/>
        <w:rPr>
          <w:rFonts w:ascii="Bookman Old Style" w:hAnsi="Bookman Old Style"/>
          <w:b/>
        </w:rPr>
      </w:pPr>
    </w:p>
    <w:p w14:paraId="70E1AE5A" w14:textId="77777777" w:rsidR="00847F35" w:rsidRPr="003F3547" w:rsidRDefault="00847F35" w:rsidP="003F3547">
      <w:pPr>
        <w:pStyle w:val="BasistekstEmtio"/>
      </w:pPr>
    </w:p>
    <w:sectPr w:rsidR="00847F35" w:rsidRPr="003F3547" w:rsidSect="00D64DCD">
      <w:headerReference w:type="even" r:id="rId11"/>
      <w:headerReference w:type="default" r:id="rId12"/>
      <w:footerReference w:type="even" r:id="rId13"/>
      <w:footerReference w:type="default" r:id="rId14"/>
      <w:headerReference w:type="first" r:id="rId15"/>
      <w:pgSz w:w="11906" w:h="16838" w:code="9"/>
      <w:pgMar w:top="1021" w:right="851" w:bottom="567" w:left="1418"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9C675" w14:textId="77777777" w:rsidR="006C3686" w:rsidRPr="003F3547" w:rsidRDefault="006C3686" w:rsidP="003F3547">
      <w:pPr>
        <w:pStyle w:val="Footer"/>
      </w:pPr>
    </w:p>
    <w:p w14:paraId="2CCF5F1B" w14:textId="77777777" w:rsidR="006C3686" w:rsidRDefault="006C3686"/>
  </w:endnote>
  <w:endnote w:type="continuationSeparator" w:id="0">
    <w:p w14:paraId="18C3166E" w14:textId="77777777" w:rsidR="006C3686" w:rsidRPr="003F3547" w:rsidRDefault="006C3686" w:rsidP="003F3547">
      <w:pPr>
        <w:pStyle w:val="Footer"/>
      </w:pPr>
    </w:p>
    <w:p w14:paraId="0F404544" w14:textId="77777777" w:rsidR="006C3686" w:rsidRDefault="006C3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A00002FF" w:usb1="5000204B" w:usb2="00000000" w:usb3="00000000" w:csb0="00000197" w:csb1="00000000"/>
  </w:font>
  <w:font w:name="Nunito Light">
    <w:altName w:val="Calibri"/>
    <w:charset w:val="00"/>
    <w:family w:val="auto"/>
    <w:pitch w:val="variable"/>
    <w:sig w:usb0="A00002FF" w:usb1="5000204B" w:usb2="00000000" w:usb3="00000000" w:csb0="00000197"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491E" w14:textId="77777777" w:rsidR="005E202B" w:rsidRDefault="00D321CD" w:rsidP="00A741E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8BBB7BF" w14:textId="77777777" w:rsidR="005E202B" w:rsidRDefault="006C3686" w:rsidP="00A741E7">
    <w:pPr>
      <w:pStyle w:val="Footer"/>
    </w:pPr>
  </w:p>
  <w:p w14:paraId="34850EE7" w14:textId="77777777" w:rsidR="005E202B" w:rsidRDefault="006C3686" w:rsidP="00A741E7"/>
  <w:p w14:paraId="6F9978B3" w14:textId="77777777" w:rsidR="005E202B" w:rsidRDefault="006C3686" w:rsidP="00A741E7"/>
  <w:p w14:paraId="6DB8617D" w14:textId="77777777" w:rsidR="005E202B" w:rsidRDefault="006C3686" w:rsidP="00A741E7"/>
  <w:p w14:paraId="5580D8FE" w14:textId="77777777" w:rsidR="005E202B" w:rsidRDefault="006C3686" w:rsidP="00A741E7"/>
  <w:p w14:paraId="4B11675B" w14:textId="77777777" w:rsidR="005E202B" w:rsidRDefault="006C3686" w:rsidP="00A741E7"/>
  <w:p w14:paraId="75B6FB27" w14:textId="77777777" w:rsidR="005E202B" w:rsidRDefault="006C3686" w:rsidP="00A741E7"/>
  <w:p w14:paraId="07CDF2FE" w14:textId="77777777" w:rsidR="005E202B" w:rsidRDefault="006C3686" w:rsidP="00A741E7"/>
  <w:p w14:paraId="02EFBC70" w14:textId="77777777" w:rsidR="005E202B" w:rsidRDefault="006C3686" w:rsidP="00A741E7"/>
  <w:p w14:paraId="421CD713" w14:textId="77777777" w:rsidR="005E202B" w:rsidRDefault="006C3686" w:rsidP="00A741E7"/>
  <w:p w14:paraId="6773CB32" w14:textId="77777777" w:rsidR="005E202B" w:rsidRDefault="006C3686" w:rsidP="00A741E7"/>
  <w:p w14:paraId="60471F18" w14:textId="77777777" w:rsidR="005E202B" w:rsidRDefault="006C3686" w:rsidP="00A741E7"/>
  <w:p w14:paraId="2380C512" w14:textId="77777777" w:rsidR="005E202B" w:rsidRDefault="006C3686" w:rsidP="00A741E7"/>
  <w:p w14:paraId="1E1505DA" w14:textId="77777777" w:rsidR="005E202B" w:rsidRDefault="006C3686" w:rsidP="00A741E7"/>
  <w:p w14:paraId="278E4C85" w14:textId="77777777" w:rsidR="005E202B" w:rsidRDefault="006C3686" w:rsidP="00A741E7"/>
  <w:p w14:paraId="191A595E" w14:textId="77777777" w:rsidR="005E202B" w:rsidRDefault="006C3686" w:rsidP="00A741E7"/>
  <w:p w14:paraId="22E336D4" w14:textId="77777777" w:rsidR="005E202B" w:rsidRDefault="006C3686" w:rsidP="00A741E7"/>
  <w:p w14:paraId="01BB2807" w14:textId="77777777" w:rsidR="005E202B" w:rsidRDefault="006C3686" w:rsidP="00A741E7"/>
  <w:p w14:paraId="03FB5330" w14:textId="77777777" w:rsidR="005E202B" w:rsidRDefault="006C3686" w:rsidP="00A741E7"/>
  <w:p w14:paraId="5BB30638" w14:textId="77777777" w:rsidR="005E202B" w:rsidRDefault="006C3686" w:rsidP="00A741E7"/>
  <w:p w14:paraId="7E028280" w14:textId="77777777" w:rsidR="005E202B" w:rsidRDefault="006C3686" w:rsidP="00A741E7"/>
  <w:p w14:paraId="41555632" w14:textId="77777777" w:rsidR="005E202B" w:rsidRDefault="006C3686" w:rsidP="00A741E7"/>
  <w:p w14:paraId="01D89303" w14:textId="77777777" w:rsidR="005E202B" w:rsidRDefault="006C3686" w:rsidP="00A741E7"/>
  <w:p w14:paraId="6C8C7B35" w14:textId="77777777" w:rsidR="005E202B" w:rsidRDefault="006C3686" w:rsidP="00A741E7"/>
  <w:p w14:paraId="645F8508" w14:textId="77777777" w:rsidR="005E202B" w:rsidRDefault="006C3686" w:rsidP="00A741E7"/>
  <w:p w14:paraId="3F7F8083" w14:textId="77777777" w:rsidR="005E202B" w:rsidRDefault="006C3686" w:rsidP="00A741E7"/>
  <w:p w14:paraId="1971FE0E" w14:textId="77777777" w:rsidR="005E202B" w:rsidRDefault="006C3686" w:rsidP="00A741E7"/>
  <w:p w14:paraId="452C181B" w14:textId="77777777" w:rsidR="005E202B" w:rsidRDefault="006C3686" w:rsidP="00A741E7"/>
  <w:p w14:paraId="47A5A66A" w14:textId="77777777" w:rsidR="005E202B" w:rsidRDefault="006C3686" w:rsidP="00A741E7"/>
  <w:p w14:paraId="38EE0BD9" w14:textId="77777777" w:rsidR="005E202B" w:rsidRDefault="006C3686" w:rsidP="00A741E7"/>
  <w:p w14:paraId="1F49476B" w14:textId="77777777" w:rsidR="005E202B" w:rsidRDefault="006C3686" w:rsidP="00A741E7"/>
  <w:p w14:paraId="5945A791" w14:textId="77777777" w:rsidR="005E202B" w:rsidRDefault="006C3686" w:rsidP="00A741E7"/>
  <w:p w14:paraId="603A3B64" w14:textId="77777777" w:rsidR="005E202B" w:rsidRDefault="006C3686" w:rsidP="00A741E7"/>
  <w:p w14:paraId="350563BD" w14:textId="77777777" w:rsidR="005E202B" w:rsidRDefault="006C3686" w:rsidP="00A741E7"/>
  <w:p w14:paraId="2AD01F88" w14:textId="77777777" w:rsidR="005E202B" w:rsidRDefault="006C3686" w:rsidP="00A741E7"/>
  <w:p w14:paraId="0D565E08" w14:textId="77777777" w:rsidR="005E202B" w:rsidRDefault="006C3686" w:rsidP="00A741E7"/>
  <w:p w14:paraId="4562002B" w14:textId="77777777" w:rsidR="005E202B" w:rsidRDefault="006C3686" w:rsidP="00A741E7"/>
  <w:p w14:paraId="5BAD525A" w14:textId="77777777" w:rsidR="005E202B" w:rsidRDefault="006C3686" w:rsidP="00A741E7"/>
  <w:p w14:paraId="233D33A5" w14:textId="77777777" w:rsidR="005E202B" w:rsidRDefault="006C3686" w:rsidP="00A741E7"/>
  <w:p w14:paraId="7DF2F876" w14:textId="77777777" w:rsidR="005E202B" w:rsidRDefault="006C3686" w:rsidP="00A741E7"/>
  <w:p w14:paraId="6D32B78F" w14:textId="77777777" w:rsidR="005E202B" w:rsidRDefault="006C3686" w:rsidP="00A741E7"/>
  <w:p w14:paraId="4DB8C9FB" w14:textId="77777777" w:rsidR="005E202B" w:rsidRDefault="006C3686" w:rsidP="00A741E7"/>
  <w:p w14:paraId="452984B7" w14:textId="77777777" w:rsidR="005E202B" w:rsidRDefault="006C3686" w:rsidP="00A741E7"/>
  <w:p w14:paraId="64D534D9" w14:textId="77777777" w:rsidR="005E202B" w:rsidRDefault="006C3686" w:rsidP="00A741E7"/>
  <w:p w14:paraId="625956E6" w14:textId="77777777" w:rsidR="005E202B" w:rsidRDefault="006C3686" w:rsidP="00A741E7"/>
  <w:p w14:paraId="1867AF3E" w14:textId="77777777" w:rsidR="005E202B" w:rsidRDefault="006C3686" w:rsidP="00A741E7"/>
  <w:p w14:paraId="5CBA9066" w14:textId="77777777" w:rsidR="005E202B" w:rsidRDefault="006C3686" w:rsidP="00A741E7"/>
  <w:p w14:paraId="7C427FB4" w14:textId="77777777" w:rsidR="005E202B" w:rsidRDefault="006C3686" w:rsidP="00A741E7"/>
  <w:p w14:paraId="1E2A16C0" w14:textId="77777777" w:rsidR="005E202B" w:rsidRDefault="006C3686" w:rsidP="00A741E7"/>
  <w:p w14:paraId="4FB78F0D" w14:textId="77777777" w:rsidR="005E202B" w:rsidRDefault="006C3686" w:rsidP="00A741E7"/>
  <w:p w14:paraId="4FF7D49E" w14:textId="77777777" w:rsidR="005E202B" w:rsidRDefault="006C3686" w:rsidP="00A741E7"/>
  <w:p w14:paraId="71A484A4" w14:textId="77777777" w:rsidR="005E202B" w:rsidRDefault="006C3686" w:rsidP="00A741E7"/>
  <w:p w14:paraId="4F818036" w14:textId="77777777" w:rsidR="005E202B" w:rsidRDefault="006C3686" w:rsidP="00A741E7"/>
  <w:p w14:paraId="3620828A" w14:textId="77777777" w:rsidR="005E202B" w:rsidRDefault="006C3686" w:rsidP="00A741E7"/>
  <w:p w14:paraId="183CC9B1" w14:textId="77777777" w:rsidR="005E202B" w:rsidRDefault="006C3686" w:rsidP="00A741E7"/>
  <w:p w14:paraId="6F1251CE" w14:textId="77777777" w:rsidR="005E202B" w:rsidRDefault="006C3686" w:rsidP="00A741E7"/>
  <w:p w14:paraId="2CD9491E" w14:textId="77777777" w:rsidR="005E202B" w:rsidRDefault="006C3686" w:rsidP="00A741E7"/>
  <w:p w14:paraId="26D6D25A" w14:textId="77777777" w:rsidR="005E202B" w:rsidRDefault="006C3686" w:rsidP="00A741E7"/>
  <w:p w14:paraId="1A5080FE" w14:textId="77777777" w:rsidR="005E202B" w:rsidRDefault="006C3686" w:rsidP="00A741E7"/>
  <w:p w14:paraId="1D714FE4" w14:textId="77777777" w:rsidR="005E202B" w:rsidRDefault="006C3686" w:rsidP="00A741E7"/>
  <w:p w14:paraId="1F129979" w14:textId="77777777" w:rsidR="005E202B" w:rsidRDefault="006C3686" w:rsidP="00A741E7"/>
  <w:p w14:paraId="279680EA" w14:textId="77777777" w:rsidR="005E202B" w:rsidRDefault="006C3686" w:rsidP="00A741E7"/>
  <w:p w14:paraId="53DC4F33" w14:textId="77777777" w:rsidR="005E202B" w:rsidRDefault="006C3686" w:rsidP="00A741E7"/>
  <w:p w14:paraId="45D7283A" w14:textId="77777777" w:rsidR="005E202B" w:rsidRDefault="006C3686" w:rsidP="00A741E7"/>
  <w:p w14:paraId="6A2F0499" w14:textId="77777777" w:rsidR="005E202B" w:rsidRDefault="006C3686" w:rsidP="00A741E7"/>
  <w:p w14:paraId="28D03F05" w14:textId="77777777" w:rsidR="005E202B" w:rsidRDefault="006C3686" w:rsidP="00A741E7"/>
  <w:p w14:paraId="580E69B3" w14:textId="77777777" w:rsidR="005E202B" w:rsidRDefault="006C3686" w:rsidP="00A741E7"/>
  <w:p w14:paraId="3BF9CB6C" w14:textId="77777777" w:rsidR="005E202B" w:rsidRDefault="006C3686" w:rsidP="00A741E7"/>
  <w:p w14:paraId="78FDCE70" w14:textId="77777777" w:rsidR="005E202B" w:rsidRDefault="006C3686" w:rsidP="00A741E7"/>
  <w:p w14:paraId="3BE5A795" w14:textId="77777777" w:rsidR="005E202B" w:rsidRDefault="006C3686" w:rsidP="00A741E7"/>
  <w:p w14:paraId="745AD392" w14:textId="77777777" w:rsidR="005E202B" w:rsidRDefault="006C3686" w:rsidP="00A741E7"/>
  <w:p w14:paraId="5B737D13" w14:textId="77777777" w:rsidR="005E202B" w:rsidRDefault="006C3686" w:rsidP="00A741E7"/>
  <w:p w14:paraId="7892379D" w14:textId="77777777" w:rsidR="005E202B" w:rsidRDefault="006C3686" w:rsidP="00A741E7"/>
  <w:p w14:paraId="1C6C6997" w14:textId="77777777" w:rsidR="005E202B" w:rsidRDefault="006C3686" w:rsidP="00A741E7"/>
  <w:p w14:paraId="061B7A89" w14:textId="77777777" w:rsidR="005E202B" w:rsidRDefault="006C3686" w:rsidP="00A741E7"/>
  <w:p w14:paraId="6738817B" w14:textId="77777777" w:rsidR="005E202B" w:rsidRDefault="006C3686" w:rsidP="00A741E7"/>
  <w:p w14:paraId="7DCC2FDC" w14:textId="77777777" w:rsidR="005E202B" w:rsidRDefault="006C3686" w:rsidP="00A741E7"/>
  <w:p w14:paraId="1D550582" w14:textId="77777777" w:rsidR="005E202B" w:rsidRDefault="006C3686" w:rsidP="00A741E7"/>
  <w:p w14:paraId="61C105FF" w14:textId="77777777" w:rsidR="005E202B" w:rsidRDefault="006C3686" w:rsidP="00A741E7"/>
  <w:p w14:paraId="450FE333" w14:textId="77777777" w:rsidR="005E202B" w:rsidRDefault="006C3686" w:rsidP="00A741E7"/>
  <w:p w14:paraId="0D8BF405" w14:textId="77777777" w:rsidR="005E202B" w:rsidRDefault="006C3686" w:rsidP="00A741E7"/>
  <w:p w14:paraId="4D1D2B26" w14:textId="77777777" w:rsidR="005E202B" w:rsidRDefault="006C3686" w:rsidP="00A741E7"/>
  <w:p w14:paraId="730D27A5" w14:textId="77777777" w:rsidR="005E202B" w:rsidRDefault="006C3686" w:rsidP="00A741E7"/>
  <w:p w14:paraId="5AB6D2C9" w14:textId="77777777" w:rsidR="005E202B" w:rsidRDefault="006C3686" w:rsidP="00A741E7"/>
  <w:p w14:paraId="32C14DF3" w14:textId="77777777" w:rsidR="005E202B" w:rsidRDefault="006C3686" w:rsidP="00A741E7"/>
  <w:p w14:paraId="3CD83074" w14:textId="77777777" w:rsidR="005E202B" w:rsidRDefault="006C3686" w:rsidP="00A741E7"/>
  <w:p w14:paraId="4CC7AF6D" w14:textId="77777777" w:rsidR="005E202B" w:rsidRDefault="006C3686" w:rsidP="00A741E7"/>
  <w:p w14:paraId="23A1C7E9" w14:textId="77777777" w:rsidR="005E202B" w:rsidRDefault="006C3686" w:rsidP="00A741E7"/>
  <w:p w14:paraId="107EEAEC" w14:textId="77777777" w:rsidR="005E202B" w:rsidRDefault="006C3686" w:rsidP="00A741E7"/>
  <w:p w14:paraId="700718D4" w14:textId="77777777" w:rsidR="005E202B" w:rsidRDefault="006C3686" w:rsidP="00A741E7"/>
  <w:p w14:paraId="5B506697" w14:textId="77777777" w:rsidR="005E202B" w:rsidRDefault="006C3686" w:rsidP="00A741E7"/>
  <w:p w14:paraId="367C8626" w14:textId="77777777" w:rsidR="005E202B" w:rsidRDefault="006C3686" w:rsidP="00A741E7"/>
  <w:p w14:paraId="62332ABB" w14:textId="77777777" w:rsidR="005E202B" w:rsidRDefault="006C3686" w:rsidP="00A741E7"/>
  <w:p w14:paraId="5FFB3A59" w14:textId="77777777" w:rsidR="005E202B" w:rsidRDefault="006C3686" w:rsidP="00A741E7"/>
  <w:p w14:paraId="43FA502F" w14:textId="77777777" w:rsidR="005E202B" w:rsidRDefault="006C3686" w:rsidP="00A741E7"/>
  <w:p w14:paraId="74E2EB78" w14:textId="77777777" w:rsidR="005E202B" w:rsidRDefault="006C3686" w:rsidP="00A741E7"/>
  <w:p w14:paraId="407056FA" w14:textId="77777777" w:rsidR="005E202B" w:rsidRDefault="006C3686" w:rsidP="00A741E7"/>
  <w:p w14:paraId="30C57C61" w14:textId="77777777" w:rsidR="005E202B" w:rsidRDefault="006C3686" w:rsidP="00A741E7"/>
  <w:p w14:paraId="23415AA0" w14:textId="77777777" w:rsidR="005E202B" w:rsidRDefault="006C3686" w:rsidP="00A741E7"/>
  <w:p w14:paraId="1D3E673F" w14:textId="77777777" w:rsidR="005E202B" w:rsidRDefault="006C3686" w:rsidP="00A741E7"/>
  <w:p w14:paraId="7E0B9B6C" w14:textId="77777777" w:rsidR="005E202B" w:rsidRDefault="006C3686" w:rsidP="00A741E7"/>
  <w:p w14:paraId="1E567FA3" w14:textId="77777777" w:rsidR="005E202B" w:rsidRDefault="006C3686" w:rsidP="00A741E7"/>
  <w:p w14:paraId="776B5E5D" w14:textId="77777777" w:rsidR="005E202B" w:rsidRDefault="006C3686" w:rsidP="00A741E7"/>
  <w:p w14:paraId="6D1000EE" w14:textId="77777777" w:rsidR="005E202B" w:rsidRDefault="006C3686" w:rsidP="00A741E7"/>
  <w:p w14:paraId="1A00A113" w14:textId="77777777" w:rsidR="005E202B" w:rsidRDefault="006C3686" w:rsidP="00A741E7"/>
  <w:p w14:paraId="25301E0F" w14:textId="77777777" w:rsidR="005E202B" w:rsidRDefault="006C3686" w:rsidP="00A741E7"/>
  <w:p w14:paraId="41FDFC37" w14:textId="77777777" w:rsidR="005E202B" w:rsidRDefault="006C3686" w:rsidP="00A741E7"/>
  <w:p w14:paraId="47C1B0DB" w14:textId="77777777" w:rsidR="005E202B" w:rsidRDefault="006C3686" w:rsidP="00A741E7"/>
  <w:p w14:paraId="6CAAAA75" w14:textId="77777777" w:rsidR="005E202B" w:rsidRDefault="006C3686" w:rsidP="00A741E7"/>
  <w:p w14:paraId="6A5A2FBB" w14:textId="77777777" w:rsidR="005E202B" w:rsidRDefault="006C3686" w:rsidP="00A741E7"/>
  <w:p w14:paraId="20E6020F" w14:textId="77777777" w:rsidR="005E202B" w:rsidRDefault="006C3686" w:rsidP="00A741E7"/>
  <w:p w14:paraId="32E9CD38" w14:textId="77777777" w:rsidR="005E202B" w:rsidRDefault="006C3686" w:rsidP="00A741E7"/>
  <w:p w14:paraId="4E72BA08" w14:textId="77777777" w:rsidR="005E202B" w:rsidRDefault="006C3686" w:rsidP="00A741E7"/>
  <w:p w14:paraId="225792D5" w14:textId="77777777" w:rsidR="005E202B" w:rsidRDefault="006C3686" w:rsidP="00A741E7"/>
  <w:p w14:paraId="14A8CBA0" w14:textId="77777777" w:rsidR="005E202B" w:rsidRDefault="006C3686" w:rsidP="00A741E7"/>
  <w:p w14:paraId="2A986F3A" w14:textId="77777777" w:rsidR="005E202B" w:rsidRDefault="006C3686" w:rsidP="00A741E7"/>
  <w:p w14:paraId="34EFBD17" w14:textId="77777777" w:rsidR="005E202B" w:rsidRDefault="006C3686" w:rsidP="00A741E7"/>
  <w:p w14:paraId="6C35FDF5" w14:textId="77777777" w:rsidR="005E202B" w:rsidRDefault="006C3686" w:rsidP="00A741E7"/>
  <w:p w14:paraId="6E5CA1B4" w14:textId="77777777" w:rsidR="005E202B" w:rsidRDefault="006C3686" w:rsidP="00A741E7"/>
  <w:p w14:paraId="72B46069" w14:textId="77777777" w:rsidR="005E202B" w:rsidRDefault="006C3686" w:rsidP="00A741E7"/>
  <w:p w14:paraId="0CE39D40" w14:textId="77777777" w:rsidR="005E202B" w:rsidRDefault="006C3686" w:rsidP="00A741E7"/>
  <w:p w14:paraId="13145288" w14:textId="77777777" w:rsidR="005E202B" w:rsidRDefault="006C3686" w:rsidP="00A741E7"/>
  <w:p w14:paraId="0DAEDA51" w14:textId="77777777" w:rsidR="005E202B" w:rsidRDefault="006C3686" w:rsidP="00A741E7"/>
  <w:p w14:paraId="07F9FDAB" w14:textId="77777777" w:rsidR="005E202B" w:rsidRDefault="006C3686" w:rsidP="00A741E7"/>
  <w:p w14:paraId="1C852AFE" w14:textId="77777777" w:rsidR="005E202B" w:rsidRDefault="006C3686" w:rsidP="00A741E7"/>
  <w:p w14:paraId="3BCF09A5" w14:textId="77777777" w:rsidR="005E202B" w:rsidRDefault="006C3686" w:rsidP="00A741E7"/>
  <w:p w14:paraId="10B1E1B3" w14:textId="77777777" w:rsidR="005E202B" w:rsidRDefault="006C3686" w:rsidP="00A741E7"/>
  <w:p w14:paraId="132C52F1" w14:textId="77777777" w:rsidR="005E202B" w:rsidRDefault="006C3686" w:rsidP="00A741E7"/>
  <w:p w14:paraId="2676A2E5" w14:textId="77777777" w:rsidR="005E202B" w:rsidRDefault="006C3686" w:rsidP="00A741E7"/>
  <w:p w14:paraId="3053FFA3" w14:textId="77777777" w:rsidR="005E202B" w:rsidRDefault="006C3686" w:rsidP="00A741E7"/>
  <w:p w14:paraId="2182DEE4" w14:textId="77777777" w:rsidR="005E202B" w:rsidRDefault="006C3686" w:rsidP="00A741E7"/>
  <w:p w14:paraId="34ADA007" w14:textId="77777777" w:rsidR="005E202B" w:rsidRDefault="006C3686" w:rsidP="00A741E7"/>
  <w:p w14:paraId="03E10629" w14:textId="77777777" w:rsidR="005E202B" w:rsidRDefault="006C3686" w:rsidP="00A741E7"/>
  <w:p w14:paraId="6AB60FA9" w14:textId="77777777" w:rsidR="005E202B" w:rsidRDefault="006C3686" w:rsidP="00A741E7"/>
  <w:p w14:paraId="6583AC25" w14:textId="77777777" w:rsidR="005E202B" w:rsidRDefault="006C3686" w:rsidP="00A741E7"/>
  <w:p w14:paraId="076FFAE9" w14:textId="77777777" w:rsidR="005E202B" w:rsidRDefault="006C3686" w:rsidP="00A741E7"/>
  <w:p w14:paraId="6DF96C99" w14:textId="77777777" w:rsidR="005E202B" w:rsidRDefault="006C3686" w:rsidP="00A741E7"/>
  <w:p w14:paraId="14C80D04" w14:textId="77777777" w:rsidR="005E202B" w:rsidRDefault="006C3686" w:rsidP="00A741E7"/>
  <w:p w14:paraId="59A8076D" w14:textId="77777777" w:rsidR="005E202B" w:rsidRDefault="006C3686" w:rsidP="00A741E7"/>
  <w:p w14:paraId="1E31CA8C" w14:textId="77777777" w:rsidR="005E202B" w:rsidRDefault="006C3686" w:rsidP="00A741E7"/>
  <w:p w14:paraId="7734308D" w14:textId="77777777" w:rsidR="005E202B" w:rsidRDefault="006C3686" w:rsidP="00A741E7"/>
  <w:p w14:paraId="28378D4E" w14:textId="77777777" w:rsidR="005E202B" w:rsidRDefault="006C3686" w:rsidP="00A741E7"/>
  <w:p w14:paraId="7634BB61" w14:textId="77777777" w:rsidR="005E202B" w:rsidRDefault="006C3686" w:rsidP="00A741E7"/>
  <w:p w14:paraId="60057478" w14:textId="77777777" w:rsidR="005E202B" w:rsidRDefault="006C3686" w:rsidP="00A741E7"/>
  <w:p w14:paraId="4C51FFBA" w14:textId="77777777" w:rsidR="005E202B" w:rsidRDefault="006C3686" w:rsidP="00A741E7"/>
  <w:p w14:paraId="00CC5E23" w14:textId="77777777" w:rsidR="005E202B" w:rsidRDefault="006C3686" w:rsidP="00A741E7"/>
  <w:p w14:paraId="3B4416D8" w14:textId="77777777" w:rsidR="005E202B" w:rsidRDefault="006C3686" w:rsidP="00A741E7"/>
  <w:p w14:paraId="3E2D23CD" w14:textId="77777777" w:rsidR="005E202B" w:rsidRDefault="006C3686" w:rsidP="00A741E7"/>
  <w:p w14:paraId="64C351C7" w14:textId="77777777" w:rsidR="005E202B" w:rsidRDefault="006C3686" w:rsidP="00A741E7"/>
  <w:p w14:paraId="3425251F" w14:textId="77777777" w:rsidR="005E202B" w:rsidRDefault="006C3686" w:rsidP="00A741E7"/>
  <w:p w14:paraId="100DEA56" w14:textId="77777777" w:rsidR="005E202B" w:rsidRDefault="006C3686" w:rsidP="00A741E7"/>
  <w:p w14:paraId="00E39114" w14:textId="77777777" w:rsidR="005E202B" w:rsidRDefault="006C3686" w:rsidP="00A741E7"/>
  <w:p w14:paraId="354169B5" w14:textId="77777777" w:rsidR="005E202B" w:rsidRDefault="006C3686" w:rsidP="00A741E7"/>
  <w:p w14:paraId="29811C7F" w14:textId="77777777" w:rsidR="005E202B" w:rsidRDefault="006C3686" w:rsidP="00A741E7"/>
  <w:p w14:paraId="592F0E03" w14:textId="77777777" w:rsidR="005E202B" w:rsidRDefault="006C3686" w:rsidP="00A741E7"/>
  <w:p w14:paraId="7D39716D" w14:textId="77777777" w:rsidR="005E202B" w:rsidRDefault="006C3686" w:rsidP="00A741E7"/>
  <w:p w14:paraId="1FC14D26" w14:textId="77777777" w:rsidR="005E202B" w:rsidRDefault="006C3686" w:rsidP="00A741E7"/>
  <w:p w14:paraId="55B969AB" w14:textId="77777777" w:rsidR="005E202B" w:rsidRDefault="006C3686" w:rsidP="00A741E7"/>
  <w:p w14:paraId="4517AE2C" w14:textId="77777777" w:rsidR="005E202B" w:rsidRDefault="006C3686" w:rsidP="00A741E7"/>
  <w:p w14:paraId="38819AC9" w14:textId="77777777" w:rsidR="005E202B" w:rsidRDefault="006C3686" w:rsidP="00A741E7"/>
  <w:p w14:paraId="5F1BF1D3" w14:textId="77777777" w:rsidR="005E202B" w:rsidRDefault="006C3686" w:rsidP="00A741E7"/>
  <w:p w14:paraId="4E191F91" w14:textId="77777777" w:rsidR="005E202B" w:rsidRDefault="006C3686" w:rsidP="00A741E7"/>
  <w:p w14:paraId="34DCD771" w14:textId="77777777" w:rsidR="005E202B" w:rsidRDefault="006C3686" w:rsidP="00A741E7"/>
  <w:p w14:paraId="1741D4C2" w14:textId="77777777" w:rsidR="005E202B" w:rsidRDefault="006C3686" w:rsidP="00A741E7"/>
  <w:p w14:paraId="538BCD9F" w14:textId="77777777" w:rsidR="005E202B" w:rsidRDefault="006C3686" w:rsidP="00A741E7"/>
  <w:p w14:paraId="355C40FA" w14:textId="77777777" w:rsidR="005E202B" w:rsidRDefault="006C3686" w:rsidP="00A741E7"/>
  <w:p w14:paraId="2F358619" w14:textId="77777777" w:rsidR="005E202B" w:rsidRDefault="006C3686" w:rsidP="00A741E7"/>
  <w:p w14:paraId="3366274D" w14:textId="77777777" w:rsidR="005E202B" w:rsidRDefault="006C3686" w:rsidP="00A741E7"/>
  <w:p w14:paraId="70FE93FB" w14:textId="77777777" w:rsidR="005E202B" w:rsidRDefault="006C3686" w:rsidP="00A741E7"/>
  <w:p w14:paraId="717FEA4F" w14:textId="77777777" w:rsidR="005E202B" w:rsidRDefault="006C3686" w:rsidP="00A741E7"/>
  <w:p w14:paraId="534CC8B7" w14:textId="77777777" w:rsidR="005E202B" w:rsidRDefault="006C3686" w:rsidP="00A741E7"/>
  <w:p w14:paraId="43BD0399" w14:textId="77777777" w:rsidR="005E202B" w:rsidRDefault="006C3686" w:rsidP="00A741E7"/>
  <w:p w14:paraId="453FECBB" w14:textId="77777777" w:rsidR="005E202B" w:rsidRDefault="006C3686" w:rsidP="00A741E7"/>
  <w:p w14:paraId="4069AE35" w14:textId="77777777" w:rsidR="005E202B" w:rsidRDefault="006C3686" w:rsidP="00A741E7"/>
  <w:p w14:paraId="314CECCA" w14:textId="77777777" w:rsidR="005E202B" w:rsidRDefault="006C3686" w:rsidP="00A741E7"/>
  <w:p w14:paraId="6F24CA6F" w14:textId="77777777" w:rsidR="005E202B" w:rsidRDefault="006C3686" w:rsidP="00E44B58"/>
  <w:p w14:paraId="71770858" w14:textId="77777777" w:rsidR="005E202B" w:rsidRDefault="006C3686" w:rsidP="00710E7D"/>
  <w:p w14:paraId="7E881A44" w14:textId="77777777" w:rsidR="005E202B" w:rsidRDefault="006C3686" w:rsidP="00710E7D"/>
  <w:p w14:paraId="78B4417E" w14:textId="77777777" w:rsidR="00B42B8C" w:rsidRDefault="00B42B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2784F" w14:textId="77777777" w:rsidR="005E202B" w:rsidRPr="00FD0EAF" w:rsidRDefault="00D321CD" w:rsidP="00A741E7">
    <w:pPr>
      <w:pStyle w:val="Footer"/>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t xml:space="preserve"> </w:t>
    </w:r>
  </w:p>
  <w:p w14:paraId="689E23E5" w14:textId="77777777" w:rsidR="005E202B" w:rsidRDefault="006C3686" w:rsidP="00FD0EAF">
    <w:pP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0A003" w14:textId="77777777" w:rsidR="006C3686" w:rsidRPr="003F3547" w:rsidRDefault="006C3686" w:rsidP="003F3547">
      <w:pPr>
        <w:pStyle w:val="Footer"/>
      </w:pPr>
    </w:p>
    <w:p w14:paraId="49577672" w14:textId="77777777" w:rsidR="006C3686" w:rsidRDefault="006C3686"/>
  </w:footnote>
  <w:footnote w:type="continuationSeparator" w:id="0">
    <w:p w14:paraId="176551DC" w14:textId="77777777" w:rsidR="006C3686" w:rsidRPr="003F3547" w:rsidRDefault="006C3686" w:rsidP="003F3547">
      <w:pPr>
        <w:pStyle w:val="Footer"/>
      </w:pPr>
    </w:p>
    <w:p w14:paraId="25021600" w14:textId="77777777" w:rsidR="006C3686" w:rsidRDefault="006C36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EC4B3" w14:textId="77777777" w:rsidR="005E202B" w:rsidRDefault="006C3686" w:rsidP="00A741E7">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351.75pt;height:80.25pt;rotation:315;z-index:-251656192;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p w14:paraId="331CEF54" w14:textId="77777777" w:rsidR="005E202B" w:rsidRDefault="006C3686" w:rsidP="00A741E7"/>
  <w:p w14:paraId="78163D5B" w14:textId="77777777" w:rsidR="005E202B" w:rsidRDefault="006C3686" w:rsidP="00A741E7"/>
  <w:p w14:paraId="083CD615" w14:textId="77777777" w:rsidR="005E202B" w:rsidRDefault="006C3686" w:rsidP="00A741E7"/>
  <w:p w14:paraId="20ED8739" w14:textId="77777777" w:rsidR="005E202B" w:rsidRDefault="006C3686" w:rsidP="00A741E7"/>
  <w:p w14:paraId="536953E6" w14:textId="77777777" w:rsidR="005E202B" w:rsidRDefault="006C3686" w:rsidP="00A741E7"/>
  <w:p w14:paraId="0AC46F42" w14:textId="77777777" w:rsidR="005E202B" w:rsidRDefault="006C3686" w:rsidP="00A741E7"/>
  <w:p w14:paraId="2CECDC24" w14:textId="77777777" w:rsidR="005E202B" w:rsidRDefault="006C3686" w:rsidP="00A741E7"/>
  <w:p w14:paraId="15C62E84" w14:textId="77777777" w:rsidR="005E202B" w:rsidRDefault="006C3686" w:rsidP="00A741E7"/>
  <w:p w14:paraId="6EF344D5" w14:textId="77777777" w:rsidR="005E202B" w:rsidRDefault="006C3686" w:rsidP="00A741E7"/>
  <w:p w14:paraId="05A49924" w14:textId="77777777" w:rsidR="005E202B" w:rsidRDefault="006C3686" w:rsidP="00A741E7"/>
  <w:p w14:paraId="1693B400" w14:textId="77777777" w:rsidR="005E202B" w:rsidRDefault="006C3686" w:rsidP="00A741E7"/>
  <w:p w14:paraId="3B6D2723" w14:textId="77777777" w:rsidR="005E202B" w:rsidRDefault="006C3686" w:rsidP="00A741E7"/>
  <w:p w14:paraId="658339F6" w14:textId="77777777" w:rsidR="005E202B" w:rsidRDefault="006C3686" w:rsidP="00A741E7"/>
  <w:p w14:paraId="765380CF" w14:textId="77777777" w:rsidR="005E202B" w:rsidRDefault="006C3686" w:rsidP="00A741E7"/>
  <w:p w14:paraId="7C817B5C" w14:textId="77777777" w:rsidR="005E202B" w:rsidRDefault="006C3686" w:rsidP="00A741E7"/>
  <w:p w14:paraId="0E66637F" w14:textId="77777777" w:rsidR="005E202B" w:rsidRDefault="006C3686" w:rsidP="00A741E7"/>
  <w:p w14:paraId="0903C858" w14:textId="77777777" w:rsidR="005E202B" w:rsidRDefault="006C3686" w:rsidP="00A741E7"/>
  <w:p w14:paraId="71299D33" w14:textId="77777777" w:rsidR="005E202B" w:rsidRDefault="006C3686" w:rsidP="00A741E7"/>
  <w:p w14:paraId="6480A76F" w14:textId="77777777" w:rsidR="005E202B" w:rsidRDefault="006C3686" w:rsidP="00A741E7"/>
  <w:p w14:paraId="36A43B8B" w14:textId="77777777" w:rsidR="005E202B" w:rsidRDefault="006C3686" w:rsidP="00A741E7"/>
  <w:p w14:paraId="558D24C1" w14:textId="77777777" w:rsidR="005E202B" w:rsidRDefault="006C3686" w:rsidP="00A741E7"/>
  <w:p w14:paraId="22C7D11D" w14:textId="77777777" w:rsidR="005E202B" w:rsidRDefault="006C3686" w:rsidP="00A741E7"/>
  <w:p w14:paraId="66AE0692" w14:textId="77777777" w:rsidR="005E202B" w:rsidRDefault="006C3686" w:rsidP="00A741E7"/>
  <w:p w14:paraId="3D3F025B" w14:textId="77777777" w:rsidR="005E202B" w:rsidRDefault="006C3686" w:rsidP="00A741E7"/>
  <w:p w14:paraId="354A2571" w14:textId="77777777" w:rsidR="005E202B" w:rsidRDefault="006C3686" w:rsidP="00A741E7"/>
  <w:p w14:paraId="788B255B" w14:textId="77777777" w:rsidR="005E202B" w:rsidRDefault="006C3686" w:rsidP="00A741E7"/>
  <w:p w14:paraId="0D2514F0" w14:textId="77777777" w:rsidR="005E202B" w:rsidRDefault="006C3686" w:rsidP="00A741E7"/>
  <w:p w14:paraId="62A0FED9" w14:textId="77777777" w:rsidR="005E202B" w:rsidRDefault="006C3686" w:rsidP="00A741E7"/>
  <w:p w14:paraId="555DA57F" w14:textId="77777777" w:rsidR="005E202B" w:rsidRDefault="006C3686" w:rsidP="00A741E7"/>
  <w:p w14:paraId="04A2CABD" w14:textId="77777777" w:rsidR="005E202B" w:rsidRDefault="006C3686" w:rsidP="00A741E7"/>
  <w:p w14:paraId="744860B7" w14:textId="77777777" w:rsidR="005E202B" w:rsidRDefault="006C3686" w:rsidP="00A741E7"/>
  <w:p w14:paraId="17B34531" w14:textId="77777777" w:rsidR="005E202B" w:rsidRDefault="006C3686" w:rsidP="00A741E7"/>
  <w:p w14:paraId="53723441" w14:textId="77777777" w:rsidR="005E202B" w:rsidRDefault="006C3686" w:rsidP="00A741E7"/>
  <w:p w14:paraId="5F4B7814" w14:textId="77777777" w:rsidR="005E202B" w:rsidRDefault="006C3686" w:rsidP="00A741E7"/>
  <w:p w14:paraId="6D4A88A1" w14:textId="77777777" w:rsidR="005E202B" w:rsidRDefault="006C3686" w:rsidP="00A741E7"/>
  <w:p w14:paraId="5F6881DF" w14:textId="77777777" w:rsidR="005E202B" w:rsidRDefault="006C3686" w:rsidP="00A741E7"/>
  <w:p w14:paraId="474B2BBE" w14:textId="77777777" w:rsidR="005E202B" w:rsidRDefault="006C3686" w:rsidP="00A741E7"/>
  <w:p w14:paraId="29D9E8CC" w14:textId="77777777" w:rsidR="005E202B" w:rsidRDefault="006C3686" w:rsidP="00A741E7"/>
  <w:p w14:paraId="27C4AC9B" w14:textId="77777777" w:rsidR="005E202B" w:rsidRDefault="006C3686" w:rsidP="00A741E7"/>
  <w:p w14:paraId="3F1E8FA0" w14:textId="77777777" w:rsidR="005E202B" w:rsidRDefault="006C3686" w:rsidP="00A741E7"/>
  <w:p w14:paraId="1278B463" w14:textId="77777777" w:rsidR="005E202B" w:rsidRDefault="006C3686" w:rsidP="00A741E7"/>
  <w:p w14:paraId="3BACE37A" w14:textId="77777777" w:rsidR="005E202B" w:rsidRDefault="006C3686" w:rsidP="00A741E7"/>
  <w:p w14:paraId="729F8AEC" w14:textId="77777777" w:rsidR="005E202B" w:rsidRDefault="006C3686" w:rsidP="00A741E7"/>
  <w:p w14:paraId="6DA16423" w14:textId="77777777" w:rsidR="005E202B" w:rsidRDefault="006C3686" w:rsidP="00A741E7"/>
  <w:p w14:paraId="638B7BD6" w14:textId="77777777" w:rsidR="005E202B" w:rsidRDefault="006C3686" w:rsidP="00A741E7"/>
  <w:p w14:paraId="791ABAF2" w14:textId="77777777" w:rsidR="005E202B" w:rsidRDefault="006C3686" w:rsidP="00A741E7"/>
  <w:p w14:paraId="1182DFEF" w14:textId="77777777" w:rsidR="005E202B" w:rsidRDefault="006C3686" w:rsidP="00A741E7"/>
  <w:p w14:paraId="64D59DC7" w14:textId="77777777" w:rsidR="005E202B" w:rsidRDefault="006C3686" w:rsidP="00A741E7"/>
  <w:p w14:paraId="7212BFD8" w14:textId="77777777" w:rsidR="005E202B" w:rsidRDefault="006C3686" w:rsidP="00A741E7"/>
  <w:p w14:paraId="5456B887" w14:textId="77777777" w:rsidR="005E202B" w:rsidRDefault="006C3686" w:rsidP="00A741E7"/>
  <w:p w14:paraId="1DF20503" w14:textId="77777777" w:rsidR="005E202B" w:rsidRDefault="006C3686" w:rsidP="00A741E7"/>
  <w:p w14:paraId="68B70221" w14:textId="77777777" w:rsidR="005E202B" w:rsidRDefault="006C3686" w:rsidP="00A741E7"/>
  <w:p w14:paraId="4FD9951D" w14:textId="77777777" w:rsidR="005E202B" w:rsidRDefault="006C3686" w:rsidP="00A741E7"/>
  <w:p w14:paraId="693A4D4E" w14:textId="77777777" w:rsidR="005E202B" w:rsidRDefault="006C3686" w:rsidP="00A741E7"/>
  <w:p w14:paraId="7CB48605" w14:textId="77777777" w:rsidR="005E202B" w:rsidRDefault="006C3686" w:rsidP="00A741E7"/>
  <w:p w14:paraId="3486621B" w14:textId="77777777" w:rsidR="005E202B" w:rsidRDefault="006C3686" w:rsidP="00A741E7"/>
  <w:p w14:paraId="226E7C0E" w14:textId="77777777" w:rsidR="005E202B" w:rsidRDefault="006C3686" w:rsidP="00A741E7"/>
  <w:p w14:paraId="0399DB30" w14:textId="77777777" w:rsidR="005E202B" w:rsidRDefault="006C3686" w:rsidP="00A741E7"/>
  <w:p w14:paraId="407A7975" w14:textId="77777777" w:rsidR="005E202B" w:rsidRDefault="006C3686" w:rsidP="00A741E7"/>
  <w:p w14:paraId="3592601C" w14:textId="77777777" w:rsidR="005E202B" w:rsidRDefault="006C3686" w:rsidP="00A741E7"/>
  <w:p w14:paraId="4B7DED82" w14:textId="77777777" w:rsidR="005E202B" w:rsidRDefault="006C3686" w:rsidP="00A741E7"/>
  <w:p w14:paraId="390D7E2D" w14:textId="77777777" w:rsidR="005E202B" w:rsidRDefault="006C3686" w:rsidP="00A741E7"/>
  <w:p w14:paraId="55AE580B" w14:textId="77777777" w:rsidR="005E202B" w:rsidRDefault="006C3686" w:rsidP="00A741E7"/>
  <w:p w14:paraId="1C7473B7" w14:textId="77777777" w:rsidR="005E202B" w:rsidRDefault="006C3686" w:rsidP="00A741E7"/>
  <w:p w14:paraId="3A880587" w14:textId="77777777" w:rsidR="005E202B" w:rsidRDefault="006C3686" w:rsidP="00A741E7"/>
  <w:p w14:paraId="0F48E1EA" w14:textId="77777777" w:rsidR="005E202B" w:rsidRDefault="006C3686" w:rsidP="00A741E7"/>
  <w:p w14:paraId="7A0F87A0" w14:textId="77777777" w:rsidR="005E202B" w:rsidRDefault="006C3686" w:rsidP="00A741E7"/>
  <w:p w14:paraId="40D2F91D" w14:textId="77777777" w:rsidR="005E202B" w:rsidRDefault="006C3686" w:rsidP="00A741E7"/>
  <w:p w14:paraId="78ABAE44" w14:textId="77777777" w:rsidR="005E202B" w:rsidRDefault="006C3686" w:rsidP="00A741E7"/>
  <w:p w14:paraId="6D4953A5" w14:textId="77777777" w:rsidR="005E202B" w:rsidRDefault="006C3686" w:rsidP="00A741E7"/>
  <w:p w14:paraId="311AE557" w14:textId="77777777" w:rsidR="005E202B" w:rsidRDefault="006C3686" w:rsidP="00A741E7"/>
  <w:p w14:paraId="6FDD12F1" w14:textId="77777777" w:rsidR="005E202B" w:rsidRDefault="006C3686" w:rsidP="00A741E7"/>
  <w:p w14:paraId="0F2CADAD" w14:textId="77777777" w:rsidR="005E202B" w:rsidRDefault="006C3686" w:rsidP="00A741E7"/>
  <w:p w14:paraId="400F7EB8" w14:textId="77777777" w:rsidR="005E202B" w:rsidRDefault="006C3686" w:rsidP="00A741E7"/>
  <w:p w14:paraId="2D7D2D84" w14:textId="77777777" w:rsidR="005E202B" w:rsidRDefault="006C3686" w:rsidP="00A741E7"/>
  <w:p w14:paraId="3647DE2C" w14:textId="77777777" w:rsidR="005E202B" w:rsidRDefault="006C3686" w:rsidP="00A741E7"/>
  <w:p w14:paraId="7E2300D1" w14:textId="77777777" w:rsidR="005E202B" w:rsidRDefault="006C3686" w:rsidP="00A741E7"/>
  <w:p w14:paraId="1FE35308" w14:textId="77777777" w:rsidR="005E202B" w:rsidRDefault="006C3686" w:rsidP="00A741E7"/>
  <w:p w14:paraId="6EF50C2E" w14:textId="77777777" w:rsidR="005E202B" w:rsidRDefault="006C3686" w:rsidP="00A741E7"/>
  <w:p w14:paraId="49E13C58" w14:textId="77777777" w:rsidR="005E202B" w:rsidRDefault="006C3686" w:rsidP="00A741E7"/>
  <w:p w14:paraId="60D4CAB7" w14:textId="77777777" w:rsidR="005E202B" w:rsidRDefault="006C3686" w:rsidP="00A741E7"/>
  <w:p w14:paraId="5E71CB02" w14:textId="77777777" w:rsidR="005E202B" w:rsidRDefault="006C3686" w:rsidP="00A741E7"/>
  <w:p w14:paraId="4E860795" w14:textId="77777777" w:rsidR="005E202B" w:rsidRDefault="006C3686" w:rsidP="00A741E7"/>
  <w:p w14:paraId="06DDC2A3" w14:textId="77777777" w:rsidR="005E202B" w:rsidRDefault="006C3686" w:rsidP="00A741E7"/>
  <w:p w14:paraId="0480A316" w14:textId="77777777" w:rsidR="005E202B" w:rsidRDefault="006C3686" w:rsidP="00A741E7"/>
  <w:p w14:paraId="55FD3B7D" w14:textId="77777777" w:rsidR="005E202B" w:rsidRDefault="006C3686" w:rsidP="00A741E7"/>
  <w:p w14:paraId="6EE00299" w14:textId="77777777" w:rsidR="005E202B" w:rsidRDefault="006C3686" w:rsidP="00A741E7"/>
  <w:p w14:paraId="22D09FC5" w14:textId="77777777" w:rsidR="005E202B" w:rsidRDefault="006C3686" w:rsidP="00A741E7"/>
  <w:p w14:paraId="388E0988" w14:textId="77777777" w:rsidR="005E202B" w:rsidRDefault="006C3686" w:rsidP="00A741E7"/>
  <w:p w14:paraId="3C106C64" w14:textId="77777777" w:rsidR="005E202B" w:rsidRDefault="006C3686" w:rsidP="00A741E7"/>
  <w:p w14:paraId="5D1B04D4" w14:textId="77777777" w:rsidR="005E202B" w:rsidRDefault="006C3686" w:rsidP="00A741E7"/>
  <w:p w14:paraId="7095244F" w14:textId="77777777" w:rsidR="005E202B" w:rsidRDefault="006C3686" w:rsidP="00A741E7"/>
  <w:p w14:paraId="249EEF19" w14:textId="77777777" w:rsidR="005E202B" w:rsidRDefault="006C3686" w:rsidP="00A741E7"/>
  <w:p w14:paraId="00476A6D" w14:textId="77777777" w:rsidR="005E202B" w:rsidRDefault="006C3686" w:rsidP="00A741E7"/>
  <w:p w14:paraId="4ECA90FE" w14:textId="77777777" w:rsidR="005E202B" w:rsidRDefault="006C3686" w:rsidP="00A741E7"/>
  <w:p w14:paraId="4C293F5C" w14:textId="77777777" w:rsidR="005E202B" w:rsidRDefault="006C3686" w:rsidP="00A741E7"/>
  <w:p w14:paraId="6570818A" w14:textId="77777777" w:rsidR="005E202B" w:rsidRDefault="006C3686" w:rsidP="00A741E7"/>
  <w:p w14:paraId="28267229" w14:textId="77777777" w:rsidR="005E202B" w:rsidRDefault="006C3686" w:rsidP="00A741E7"/>
  <w:p w14:paraId="65F65F5E" w14:textId="77777777" w:rsidR="005E202B" w:rsidRDefault="006C3686" w:rsidP="00A741E7"/>
  <w:p w14:paraId="37B57623" w14:textId="77777777" w:rsidR="005E202B" w:rsidRDefault="006C3686" w:rsidP="00A741E7"/>
  <w:p w14:paraId="4781E026" w14:textId="77777777" w:rsidR="005E202B" w:rsidRDefault="006C3686" w:rsidP="00A741E7"/>
  <w:p w14:paraId="5C80FDED" w14:textId="77777777" w:rsidR="005E202B" w:rsidRDefault="006C3686" w:rsidP="00A741E7"/>
  <w:p w14:paraId="5B9A4B0E" w14:textId="77777777" w:rsidR="005E202B" w:rsidRDefault="006C3686" w:rsidP="00A741E7"/>
  <w:p w14:paraId="493E4FBF" w14:textId="77777777" w:rsidR="005E202B" w:rsidRDefault="006C3686" w:rsidP="00A741E7"/>
  <w:p w14:paraId="76862F4B" w14:textId="77777777" w:rsidR="005E202B" w:rsidRDefault="006C3686" w:rsidP="00A741E7"/>
  <w:p w14:paraId="14D15971" w14:textId="77777777" w:rsidR="005E202B" w:rsidRDefault="006C3686" w:rsidP="00A741E7"/>
  <w:p w14:paraId="3E610E01" w14:textId="77777777" w:rsidR="005E202B" w:rsidRDefault="006C3686" w:rsidP="00A741E7"/>
  <w:p w14:paraId="2C6320EB" w14:textId="77777777" w:rsidR="005E202B" w:rsidRDefault="006C3686" w:rsidP="00A741E7"/>
  <w:p w14:paraId="71F2A811" w14:textId="77777777" w:rsidR="005E202B" w:rsidRDefault="006C3686" w:rsidP="00A741E7"/>
  <w:p w14:paraId="05268612" w14:textId="77777777" w:rsidR="005E202B" w:rsidRDefault="006C3686" w:rsidP="00A741E7"/>
  <w:p w14:paraId="31F2179D" w14:textId="77777777" w:rsidR="005E202B" w:rsidRDefault="006C3686" w:rsidP="00A741E7"/>
  <w:p w14:paraId="2F80A8EB" w14:textId="77777777" w:rsidR="005E202B" w:rsidRDefault="006C3686" w:rsidP="00A741E7"/>
  <w:p w14:paraId="75DD12C3" w14:textId="77777777" w:rsidR="005E202B" w:rsidRDefault="006C3686" w:rsidP="00A741E7"/>
  <w:p w14:paraId="3D25C969" w14:textId="77777777" w:rsidR="005E202B" w:rsidRDefault="006C3686" w:rsidP="00A741E7"/>
  <w:p w14:paraId="6DACA3AC" w14:textId="77777777" w:rsidR="005E202B" w:rsidRDefault="006C3686" w:rsidP="00A741E7"/>
  <w:p w14:paraId="130FF838" w14:textId="77777777" w:rsidR="005E202B" w:rsidRDefault="006C3686" w:rsidP="00A741E7"/>
  <w:p w14:paraId="66B24433" w14:textId="77777777" w:rsidR="005E202B" w:rsidRDefault="006C3686" w:rsidP="00A741E7"/>
  <w:p w14:paraId="5FEF39C8" w14:textId="77777777" w:rsidR="005E202B" w:rsidRDefault="006C3686" w:rsidP="00A741E7"/>
  <w:p w14:paraId="7788A504" w14:textId="77777777" w:rsidR="005E202B" w:rsidRDefault="006C3686" w:rsidP="00A741E7"/>
  <w:p w14:paraId="502F71DA" w14:textId="77777777" w:rsidR="005E202B" w:rsidRDefault="006C3686" w:rsidP="00A741E7"/>
  <w:p w14:paraId="472FAB83" w14:textId="77777777" w:rsidR="005E202B" w:rsidRDefault="006C3686" w:rsidP="00A741E7"/>
  <w:p w14:paraId="0AD388F9" w14:textId="77777777" w:rsidR="005E202B" w:rsidRDefault="006C3686" w:rsidP="00A741E7"/>
  <w:p w14:paraId="703A7DC3" w14:textId="77777777" w:rsidR="005E202B" w:rsidRDefault="006C3686" w:rsidP="00A741E7"/>
  <w:p w14:paraId="0EF7A2B8" w14:textId="77777777" w:rsidR="005E202B" w:rsidRDefault="006C3686" w:rsidP="00A741E7"/>
  <w:p w14:paraId="4D2A3081" w14:textId="77777777" w:rsidR="005E202B" w:rsidRDefault="006C3686" w:rsidP="00A741E7"/>
  <w:p w14:paraId="66939F86" w14:textId="77777777" w:rsidR="005E202B" w:rsidRDefault="006C3686" w:rsidP="00A741E7"/>
  <w:p w14:paraId="485BCFA4" w14:textId="77777777" w:rsidR="005E202B" w:rsidRDefault="006C3686" w:rsidP="00A741E7"/>
  <w:p w14:paraId="05399901" w14:textId="77777777" w:rsidR="005E202B" w:rsidRDefault="006C3686" w:rsidP="00A741E7"/>
  <w:p w14:paraId="0DAF6759" w14:textId="77777777" w:rsidR="005E202B" w:rsidRDefault="006C3686" w:rsidP="00A741E7"/>
  <w:p w14:paraId="1D1C8CB6" w14:textId="77777777" w:rsidR="005E202B" w:rsidRDefault="006C3686" w:rsidP="00A741E7"/>
  <w:p w14:paraId="6B4EF19D" w14:textId="77777777" w:rsidR="005E202B" w:rsidRDefault="006C3686" w:rsidP="00A741E7"/>
  <w:p w14:paraId="4E980986" w14:textId="77777777" w:rsidR="005E202B" w:rsidRDefault="006C3686" w:rsidP="00A741E7"/>
  <w:p w14:paraId="39B22C54" w14:textId="77777777" w:rsidR="005E202B" w:rsidRDefault="006C3686" w:rsidP="00A741E7"/>
  <w:p w14:paraId="035B5368" w14:textId="77777777" w:rsidR="005E202B" w:rsidRDefault="006C3686" w:rsidP="00A741E7"/>
  <w:p w14:paraId="619B7BCB" w14:textId="77777777" w:rsidR="005E202B" w:rsidRDefault="006C3686" w:rsidP="00A741E7"/>
  <w:p w14:paraId="24E911BC" w14:textId="77777777" w:rsidR="005E202B" w:rsidRDefault="006C3686" w:rsidP="00A741E7"/>
  <w:p w14:paraId="1C5A1DDC" w14:textId="77777777" w:rsidR="005E202B" w:rsidRDefault="006C3686" w:rsidP="00A741E7"/>
  <w:p w14:paraId="48383C1D" w14:textId="77777777" w:rsidR="005E202B" w:rsidRDefault="006C3686" w:rsidP="00A741E7"/>
  <w:p w14:paraId="30671168" w14:textId="77777777" w:rsidR="005E202B" w:rsidRDefault="006C3686" w:rsidP="00A741E7"/>
  <w:p w14:paraId="7D1399B2" w14:textId="77777777" w:rsidR="005E202B" w:rsidRDefault="006C3686" w:rsidP="00A741E7"/>
  <w:p w14:paraId="73FC3679" w14:textId="77777777" w:rsidR="005E202B" w:rsidRDefault="006C3686" w:rsidP="00A741E7"/>
  <w:p w14:paraId="2DC2C70E" w14:textId="77777777" w:rsidR="005E202B" w:rsidRDefault="006C3686" w:rsidP="00A741E7"/>
  <w:p w14:paraId="245B2ABF" w14:textId="77777777" w:rsidR="005E202B" w:rsidRDefault="006C3686" w:rsidP="00A741E7"/>
  <w:p w14:paraId="58839FE0" w14:textId="77777777" w:rsidR="005E202B" w:rsidRDefault="006C3686" w:rsidP="00A741E7"/>
  <w:p w14:paraId="4C9940F2" w14:textId="77777777" w:rsidR="005E202B" w:rsidRDefault="006C3686" w:rsidP="00A741E7"/>
  <w:p w14:paraId="2E5D6552" w14:textId="77777777" w:rsidR="005E202B" w:rsidRDefault="006C3686" w:rsidP="00A741E7"/>
  <w:p w14:paraId="5004D9B9" w14:textId="77777777" w:rsidR="005E202B" w:rsidRDefault="006C3686" w:rsidP="00A741E7"/>
  <w:p w14:paraId="65216D5D" w14:textId="77777777" w:rsidR="005E202B" w:rsidRDefault="006C3686" w:rsidP="00A741E7"/>
  <w:p w14:paraId="4E6D7CD9" w14:textId="77777777" w:rsidR="005E202B" w:rsidRDefault="006C3686" w:rsidP="00A741E7"/>
  <w:p w14:paraId="595B7888" w14:textId="77777777" w:rsidR="005E202B" w:rsidRDefault="006C3686" w:rsidP="00A741E7"/>
  <w:p w14:paraId="252BE23C" w14:textId="77777777" w:rsidR="005E202B" w:rsidRDefault="006C3686" w:rsidP="00A741E7"/>
  <w:p w14:paraId="1F92CFB2" w14:textId="77777777" w:rsidR="005E202B" w:rsidRDefault="006C3686" w:rsidP="00A741E7"/>
  <w:p w14:paraId="5E36A678" w14:textId="77777777" w:rsidR="005E202B" w:rsidRDefault="006C3686" w:rsidP="00A741E7"/>
  <w:p w14:paraId="719D3C62" w14:textId="77777777" w:rsidR="005E202B" w:rsidRDefault="006C3686" w:rsidP="00A741E7"/>
  <w:p w14:paraId="38225FEE" w14:textId="77777777" w:rsidR="005E202B" w:rsidRDefault="006C3686" w:rsidP="00A741E7"/>
  <w:p w14:paraId="19C70FB2" w14:textId="77777777" w:rsidR="005E202B" w:rsidRDefault="006C3686" w:rsidP="00A741E7"/>
  <w:p w14:paraId="04B1D82A" w14:textId="77777777" w:rsidR="005E202B" w:rsidRDefault="006C3686" w:rsidP="00A741E7"/>
  <w:p w14:paraId="35BE7516" w14:textId="77777777" w:rsidR="005E202B" w:rsidRDefault="006C3686" w:rsidP="00A741E7"/>
  <w:p w14:paraId="669E9ED0" w14:textId="77777777" w:rsidR="005E202B" w:rsidRDefault="006C3686" w:rsidP="00A741E7"/>
  <w:p w14:paraId="6E3F78E3" w14:textId="77777777" w:rsidR="005E202B" w:rsidRDefault="006C3686" w:rsidP="00A741E7"/>
  <w:p w14:paraId="140D88D0" w14:textId="77777777" w:rsidR="005E202B" w:rsidRDefault="006C3686" w:rsidP="00A741E7"/>
  <w:p w14:paraId="66466036" w14:textId="77777777" w:rsidR="005E202B" w:rsidRDefault="006C3686" w:rsidP="00A741E7"/>
  <w:p w14:paraId="34E5F0DA" w14:textId="77777777" w:rsidR="005E202B" w:rsidRDefault="006C3686" w:rsidP="00A741E7"/>
  <w:p w14:paraId="7455B0FC" w14:textId="77777777" w:rsidR="005E202B" w:rsidRDefault="006C3686" w:rsidP="00A741E7"/>
  <w:p w14:paraId="1673B2EE" w14:textId="77777777" w:rsidR="005E202B" w:rsidRDefault="006C3686" w:rsidP="00A741E7"/>
  <w:p w14:paraId="6FA3FFD8" w14:textId="77777777" w:rsidR="005E202B" w:rsidRDefault="006C3686" w:rsidP="00A741E7"/>
  <w:p w14:paraId="019AE1D5" w14:textId="77777777" w:rsidR="005E202B" w:rsidRDefault="006C3686" w:rsidP="00A741E7"/>
  <w:p w14:paraId="2DD64C45" w14:textId="77777777" w:rsidR="005E202B" w:rsidRDefault="006C3686" w:rsidP="00A741E7"/>
  <w:p w14:paraId="1138CD22" w14:textId="77777777" w:rsidR="005E202B" w:rsidRDefault="006C3686" w:rsidP="00A741E7"/>
  <w:p w14:paraId="4B225D11" w14:textId="77777777" w:rsidR="005E202B" w:rsidRDefault="006C3686" w:rsidP="00A741E7"/>
  <w:p w14:paraId="005930DB" w14:textId="77777777" w:rsidR="005E202B" w:rsidRDefault="006C3686" w:rsidP="00A741E7"/>
  <w:p w14:paraId="78B3EAEA" w14:textId="77777777" w:rsidR="005E202B" w:rsidRDefault="006C3686" w:rsidP="00A741E7"/>
  <w:p w14:paraId="29481D67" w14:textId="77777777" w:rsidR="005E202B" w:rsidRDefault="006C3686" w:rsidP="00A741E7"/>
  <w:p w14:paraId="4E9CCD29" w14:textId="77777777" w:rsidR="005E202B" w:rsidRDefault="006C3686" w:rsidP="00E44B58"/>
  <w:p w14:paraId="70778871" w14:textId="77777777" w:rsidR="005E202B" w:rsidRDefault="006C3686" w:rsidP="00710E7D"/>
  <w:p w14:paraId="34BA3C21" w14:textId="77777777" w:rsidR="005E202B" w:rsidRDefault="006C3686" w:rsidP="00710E7D"/>
  <w:p w14:paraId="335F5F4D" w14:textId="77777777" w:rsidR="00B42B8C" w:rsidRDefault="00B42B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E2F5C" w14:textId="5BB321E0" w:rsidR="005E202B" w:rsidRDefault="006C3686" w:rsidP="008B5E83">
    <w:pPr>
      <w:pStyle w:val="Header"/>
      <w:tabs>
        <w:tab w:val="left" w:pos="0"/>
      </w:tabs>
      <w:jc w:val="right"/>
    </w:pPr>
  </w:p>
  <w:p w14:paraId="2CEBB85C" w14:textId="6B24E3D4" w:rsidR="005E202B" w:rsidRDefault="006C3686" w:rsidP="00A741E7"/>
  <w:p w14:paraId="6A0C7663" w14:textId="62DF8DC5" w:rsidR="005E202B" w:rsidRDefault="00491774" w:rsidP="003222AE">
    <w:pPr>
      <w:jc w:val="right"/>
    </w:pPr>
    <w:r>
      <w:rPr>
        <w:noProof/>
      </w:rPr>
      <w:drawing>
        <wp:inline distT="0" distB="0" distL="0" distR="0" wp14:anchorId="354EA033" wp14:editId="7B0D7E52">
          <wp:extent cx="2228850" cy="1205543"/>
          <wp:effectExtent l="0" t="0" r="0" b="0"/>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a:blip r:embed="rId1">
                    <a:extLst>
                      <a:ext uri="{96DAC541-7B7A-43D3-8B79-37D633B846F1}">
                        <asvg:svgBlip xmlns:asvg="http://schemas.microsoft.com/office/drawing/2016/SVG/main" r:embed="rId2"/>
                      </a:ext>
                    </a:extLst>
                  </a:blip>
                  <a:stretch>
                    <a:fillRect/>
                  </a:stretch>
                </pic:blipFill>
                <pic:spPr>
                  <a:xfrm>
                    <a:off x="0" y="0"/>
                    <a:ext cx="2285572" cy="1236223"/>
                  </a:xfrm>
                  <a:prstGeom prst="rect">
                    <a:avLst/>
                  </a:prstGeom>
                </pic:spPr>
              </pic:pic>
            </a:graphicData>
          </a:graphic>
        </wp:inline>
      </w:drawing>
    </w:r>
  </w:p>
  <w:p w14:paraId="7B26B36A" w14:textId="0116FE6B" w:rsidR="005E202B" w:rsidRDefault="00FC7DFB" w:rsidP="00FC7DFB">
    <w:pPr>
      <w:jc w:val="left"/>
    </w:pPr>
    <w:r>
      <w:t xml:space="preserve">Bijlage </w:t>
    </w:r>
    <w:r w:rsidR="00491774">
      <w:t>6.2</w:t>
    </w:r>
  </w:p>
  <w:p w14:paraId="16BDE897" w14:textId="77777777" w:rsidR="005E202B" w:rsidRDefault="006C3686" w:rsidP="00710E7D"/>
  <w:p w14:paraId="0E909EBB" w14:textId="77777777" w:rsidR="005E202B" w:rsidRDefault="006C3686" w:rsidP="00710E7D"/>
  <w:p w14:paraId="2B77DCF2" w14:textId="77777777" w:rsidR="00B42B8C" w:rsidRDefault="00B42B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1EB2" w14:textId="77777777" w:rsidR="005E202B" w:rsidRDefault="006C3686" w:rsidP="00A741E7">
    <w:pPr>
      <w:pStyle w:val="Header"/>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351.75pt;height:80.25pt;rotation:315;z-index:-251657216;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1"/>
  </w:num>
  <w:num w:numId="3">
    <w:abstractNumId w:val="25"/>
  </w:num>
  <w:num w:numId="4">
    <w:abstractNumId w:val="11"/>
  </w:num>
  <w:num w:numId="5">
    <w:abstractNumId w:val="27"/>
  </w:num>
  <w:num w:numId="6">
    <w:abstractNumId w:val="14"/>
  </w:num>
  <w:num w:numId="7">
    <w:abstractNumId w:val="13"/>
  </w:num>
  <w:num w:numId="8">
    <w:abstractNumId w:val="20"/>
  </w:num>
  <w:num w:numId="9">
    <w:abstractNumId w:val="22"/>
  </w:num>
  <w:num w:numId="10">
    <w:abstractNumId w:val="34"/>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8"/>
  </w:num>
  <w:num w:numId="25">
    <w:abstractNumId w:val="15"/>
  </w:num>
  <w:num w:numId="26">
    <w:abstractNumId w:val="30"/>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6"/>
  </w:num>
  <w:num w:numId="31">
    <w:abstractNumId w:val="37"/>
  </w:num>
  <w:num w:numId="32">
    <w:abstractNumId w:val="41"/>
  </w:num>
  <w:num w:numId="33">
    <w:abstractNumId w:val="16"/>
  </w:num>
  <w:num w:numId="34">
    <w:abstractNumId w:val="35"/>
  </w:num>
  <w:num w:numId="35">
    <w:abstractNumId w:val="43"/>
  </w:num>
  <w:num w:numId="36">
    <w:abstractNumId w:val="36"/>
  </w:num>
  <w:num w:numId="37">
    <w:abstractNumId w:val="28"/>
  </w:num>
  <w:num w:numId="38">
    <w:abstractNumId w:val="31"/>
  </w:num>
  <w:num w:numId="39">
    <w:abstractNumId w:val="32"/>
  </w:num>
  <w:num w:numId="40">
    <w:abstractNumId w:val="18"/>
  </w:num>
  <w:num w:numId="41">
    <w:abstractNumId w:val="40"/>
  </w:num>
  <w:num w:numId="42">
    <w:abstractNumId w:val="44"/>
  </w:num>
  <w:num w:numId="43">
    <w:abstractNumId w:val="17"/>
  </w:num>
  <w:num w:numId="44">
    <w:abstractNumId w:val="29"/>
  </w:num>
  <w:num w:numId="45">
    <w:abstractNumId w:val="24"/>
  </w:num>
  <w:num w:numId="46">
    <w:abstractNumId w:val="33"/>
  </w:num>
  <w:num w:numId="47">
    <w:abstractNumId w:val="12"/>
  </w:num>
  <w:num w:numId="48">
    <w:abstractNumId w:val="39"/>
  </w:num>
  <w:num w:numId="49">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32F"/>
    <w:rsid w:val="00066DF0"/>
    <w:rsid w:val="00074DAC"/>
    <w:rsid w:val="0007714E"/>
    <w:rsid w:val="0009698A"/>
    <w:rsid w:val="000A1B78"/>
    <w:rsid w:val="000A602A"/>
    <w:rsid w:val="000B2FB8"/>
    <w:rsid w:val="000B3099"/>
    <w:rsid w:val="000C0969"/>
    <w:rsid w:val="000C1A1A"/>
    <w:rsid w:val="000C477D"/>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B1334"/>
    <w:rsid w:val="001B1B37"/>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30B64"/>
    <w:rsid w:val="002324A1"/>
    <w:rsid w:val="00236895"/>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E44"/>
    <w:rsid w:val="002A3D57"/>
    <w:rsid w:val="002A7F63"/>
    <w:rsid w:val="002B08A4"/>
    <w:rsid w:val="002B1E96"/>
    <w:rsid w:val="002B2998"/>
    <w:rsid w:val="002B64EE"/>
    <w:rsid w:val="002B776C"/>
    <w:rsid w:val="002C141A"/>
    <w:rsid w:val="002C3031"/>
    <w:rsid w:val="002C34F1"/>
    <w:rsid w:val="002C46FB"/>
    <w:rsid w:val="002C542A"/>
    <w:rsid w:val="002D01F2"/>
    <w:rsid w:val="002D0E88"/>
    <w:rsid w:val="002D2E81"/>
    <w:rsid w:val="002D52B2"/>
    <w:rsid w:val="002D5AB6"/>
    <w:rsid w:val="002E2611"/>
    <w:rsid w:val="002E274E"/>
    <w:rsid w:val="002E68CD"/>
    <w:rsid w:val="002F0CF8"/>
    <w:rsid w:val="002F0DD5"/>
    <w:rsid w:val="002F1D47"/>
    <w:rsid w:val="002F678C"/>
    <w:rsid w:val="002F6852"/>
    <w:rsid w:val="002F7B77"/>
    <w:rsid w:val="00301553"/>
    <w:rsid w:val="00305208"/>
    <w:rsid w:val="003063C0"/>
    <w:rsid w:val="003107E6"/>
    <w:rsid w:val="00312D26"/>
    <w:rsid w:val="00317DEA"/>
    <w:rsid w:val="003222AE"/>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1774"/>
    <w:rsid w:val="00495327"/>
    <w:rsid w:val="004B2C90"/>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5FFC"/>
    <w:rsid w:val="005818B8"/>
    <w:rsid w:val="0059027A"/>
    <w:rsid w:val="00594416"/>
    <w:rsid w:val="005A1BD7"/>
    <w:rsid w:val="005A226E"/>
    <w:rsid w:val="005A2BEC"/>
    <w:rsid w:val="005B4FAF"/>
    <w:rsid w:val="005C31A9"/>
    <w:rsid w:val="005C476F"/>
    <w:rsid w:val="005C5603"/>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3686"/>
    <w:rsid w:val="006C6833"/>
    <w:rsid w:val="006C6A9D"/>
    <w:rsid w:val="006D1154"/>
    <w:rsid w:val="006D2B1F"/>
    <w:rsid w:val="006D2ECD"/>
    <w:rsid w:val="006D39CE"/>
    <w:rsid w:val="006E3E76"/>
    <w:rsid w:val="006F330E"/>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50733"/>
    <w:rsid w:val="00750780"/>
    <w:rsid w:val="007525D1"/>
    <w:rsid w:val="00752725"/>
    <w:rsid w:val="00753488"/>
    <w:rsid w:val="00754527"/>
    <w:rsid w:val="00756C31"/>
    <w:rsid w:val="00760A65"/>
    <w:rsid w:val="00763B35"/>
    <w:rsid w:val="00763C2D"/>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4101"/>
    <w:rsid w:val="00805080"/>
    <w:rsid w:val="008060DB"/>
    <w:rsid w:val="008064EE"/>
    <w:rsid w:val="00810585"/>
    <w:rsid w:val="00814165"/>
    <w:rsid w:val="0082029E"/>
    <w:rsid w:val="00820BC0"/>
    <w:rsid w:val="00820C20"/>
    <w:rsid w:val="008210B8"/>
    <w:rsid w:val="008222EE"/>
    <w:rsid w:val="00823AC1"/>
    <w:rsid w:val="00826EA4"/>
    <w:rsid w:val="00832239"/>
    <w:rsid w:val="00835590"/>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0AC4"/>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819EC"/>
    <w:rsid w:val="0099179C"/>
    <w:rsid w:val="009A388E"/>
    <w:rsid w:val="009A640A"/>
    <w:rsid w:val="009C1976"/>
    <w:rsid w:val="009C2F9E"/>
    <w:rsid w:val="009D59BA"/>
    <w:rsid w:val="009D5AE2"/>
    <w:rsid w:val="009E51EA"/>
    <w:rsid w:val="009E65EB"/>
    <w:rsid w:val="00A06BCE"/>
    <w:rsid w:val="00A07FEF"/>
    <w:rsid w:val="00A10002"/>
    <w:rsid w:val="00A101D7"/>
    <w:rsid w:val="00A13E03"/>
    <w:rsid w:val="00A1497C"/>
    <w:rsid w:val="00A20A7B"/>
    <w:rsid w:val="00A21956"/>
    <w:rsid w:val="00A227CD"/>
    <w:rsid w:val="00A303B3"/>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71D6"/>
    <w:rsid w:val="00A9091A"/>
    <w:rsid w:val="00AA2F6F"/>
    <w:rsid w:val="00AB0D90"/>
    <w:rsid w:val="00AB1E21"/>
    <w:rsid w:val="00AB1E30"/>
    <w:rsid w:val="00AB2477"/>
    <w:rsid w:val="00AB26FA"/>
    <w:rsid w:val="00AB56F0"/>
    <w:rsid w:val="00AB5DBD"/>
    <w:rsid w:val="00AB5F0C"/>
    <w:rsid w:val="00AB77BB"/>
    <w:rsid w:val="00AC207A"/>
    <w:rsid w:val="00AC273E"/>
    <w:rsid w:val="00AD24E6"/>
    <w:rsid w:val="00AD31A0"/>
    <w:rsid w:val="00AD44F1"/>
    <w:rsid w:val="00AD4DF7"/>
    <w:rsid w:val="00AE0183"/>
    <w:rsid w:val="00AE0873"/>
    <w:rsid w:val="00AE2110"/>
    <w:rsid w:val="00AE2EB1"/>
    <w:rsid w:val="00AE4A94"/>
    <w:rsid w:val="00AE5EF4"/>
    <w:rsid w:val="00AF02C2"/>
    <w:rsid w:val="00AF2477"/>
    <w:rsid w:val="00AF4DAC"/>
    <w:rsid w:val="00AF5ABB"/>
    <w:rsid w:val="00AF7846"/>
    <w:rsid w:val="00B01DA1"/>
    <w:rsid w:val="00B05761"/>
    <w:rsid w:val="00B11A76"/>
    <w:rsid w:val="00B2226B"/>
    <w:rsid w:val="00B233E3"/>
    <w:rsid w:val="00B30352"/>
    <w:rsid w:val="00B307F6"/>
    <w:rsid w:val="00B32813"/>
    <w:rsid w:val="00B346DF"/>
    <w:rsid w:val="00B42B8C"/>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97306"/>
    <w:rsid w:val="00BA3794"/>
    <w:rsid w:val="00BA3F4D"/>
    <w:rsid w:val="00BA79E3"/>
    <w:rsid w:val="00BB1FC1"/>
    <w:rsid w:val="00BB239A"/>
    <w:rsid w:val="00BB2B7F"/>
    <w:rsid w:val="00BB31CE"/>
    <w:rsid w:val="00BB545A"/>
    <w:rsid w:val="00BB67BD"/>
    <w:rsid w:val="00BC0188"/>
    <w:rsid w:val="00BC6FB7"/>
    <w:rsid w:val="00BD2F60"/>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0BD0"/>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A490C"/>
    <w:rsid w:val="00CB254D"/>
    <w:rsid w:val="00CB3533"/>
    <w:rsid w:val="00CB7600"/>
    <w:rsid w:val="00CB7D61"/>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1F5B"/>
    <w:rsid w:val="00D57A57"/>
    <w:rsid w:val="00D613A9"/>
    <w:rsid w:val="00D63D4A"/>
    <w:rsid w:val="00D658D3"/>
    <w:rsid w:val="00D663F0"/>
    <w:rsid w:val="00D71081"/>
    <w:rsid w:val="00D7238E"/>
    <w:rsid w:val="00D73003"/>
    <w:rsid w:val="00D73C03"/>
    <w:rsid w:val="00D73FFF"/>
    <w:rsid w:val="00D81A72"/>
    <w:rsid w:val="00D85C64"/>
    <w:rsid w:val="00D92EDA"/>
    <w:rsid w:val="00D9359B"/>
    <w:rsid w:val="00D94B0E"/>
    <w:rsid w:val="00D95968"/>
    <w:rsid w:val="00D95E02"/>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361B1"/>
    <w:rsid w:val="00E423C9"/>
    <w:rsid w:val="00E42929"/>
    <w:rsid w:val="00E4520C"/>
    <w:rsid w:val="00E45F90"/>
    <w:rsid w:val="00E47E3C"/>
    <w:rsid w:val="00E52291"/>
    <w:rsid w:val="00E5258E"/>
    <w:rsid w:val="00E527BE"/>
    <w:rsid w:val="00E53E6F"/>
    <w:rsid w:val="00E562C6"/>
    <w:rsid w:val="00E56EFE"/>
    <w:rsid w:val="00E60CE6"/>
    <w:rsid w:val="00E61D02"/>
    <w:rsid w:val="00E62D48"/>
    <w:rsid w:val="00E6431C"/>
    <w:rsid w:val="00E64BFF"/>
    <w:rsid w:val="00E6544C"/>
    <w:rsid w:val="00E65900"/>
    <w:rsid w:val="00E65D32"/>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28CC"/>
    <w:rsid w:val="00EB7C66"/>
    <w:rsid w:val="00EB7ECE"/>
    <w:rsid w:val="00EC0C8E"/>
    <w:rsid w:val="00EC42E3"/>
    <w:rsid w:val="00EC6A07"/>
    <w:rsid w:val="00EC72BE"/>
    <w:rsid w:val="00EC7517"/>
    <w:rsid w:val="00ED19D9"/>
    <w:rsid w:val="00ED44AC"/>
    <w:rsid w:val="00ED62BB"/>
    <w:rsid w:val="00EE0C82"/>
    <w:rsid w:val="00EE35E4"/>
    <w:rsid w:val="00EF217A"/>
    <w:rsid w:val="00F005C9"/>
    <w:rsid w:val="00F017C8"/>
    <w:rsid w:val="00F020F1"/>
    <w:rsid w:val="00F03AC0"/>
    <w:rsid w:val="00F05653"/>
    <w:rsid w:val="00F05B8E"/>
    <w:rsid w:val="00F075A7"/>
    <w:rsid w:val="00F11120"/>
    <w:rsid w:val="00F1404D"/>
    <w:rsid w:val="00F14B48"/>
    <w:rsid w:val="00F16B2B"/>
    <w:rsid w:val="00F16EDB"/>
    <w:rsid w:val="00F208DC"/>
    <w:rsid w:val="00F211A2"/>
    <w:rsid w:val="00F22CB3"/>
    <w:rsid w:val="00F234F5"/>
    <w:rsid w:val="00F23591"/>
    <w:rsid w:val="00F25162"/>
    <w:rsid w:val="00F27606"/>
    <w:rsid w:val="00F3166C"/>
    <w:rsid w:val="00F33259"/>
    <w:rsid w:val="00F33BAD"/>
    <w:rsid w:val="00F37496"/>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C7DFB"/>
    <w:rsid w:val="00FD2C03"/>
    <w:rsid w:val="00FD63B3"/>
    <w:rsid w:val="00FE1BFD"/>
    <w:rsid w:val="00FE7CAE"/>
    <w:rsid w:val="00FF486F"/>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84AD4CC"/>
  <w15:chartTrackingRefBased/>
  <w15:docId w15:val="{3B70763C-C13B-48EC-BB36-257DECD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Emtio"/>
    <w:autoRedefine/>
    <w:qFormat/>
    <w:rsid w:val="000D63C5"/>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center"/>
    </w:pPr>
    <w:rPr>
      <w:rFonts w:ascii="Arial" w:hAnsi="Arial" w:cs="Arial"/>
      <w:sz w:val="18"/>
      <w:szCs w:val="18"/>
    </w:rPr>
  </w:style>
  <w:style w:type="paragraph" w:styleId="Heading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Heading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Heading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Heading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Heading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Heading6">
    <w:name w:val="heading 6"/>
    <w:aliases w:val="Kop 6 Emtio"/>
    <w:basedOn w:val="ZsysbasisEmtio"/>
    <w:next w:val="BasistekstEmtio"/>
    <w:uiPriority w:val="4"/>
    <w:rsid w:val="00345315"/>
    <w:pPr>
      <w:keepNext/>
      <w:keepLines/>
      <w:numPr>
        <w:ilvl w:val="5"/>
        <w:numId w:val="47"/>
      </w:numPr>
      <w:outlineLvl w:val="5"/>
    </w:pPr>
  </w:style>
  <w:style w:type="paragraph" w:styleId="Heading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Heading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Heading9">
    <w:name w:val="heading 9"/>
    <w:aliases w:val="Kop 9 Emtio"/>
    <w:basedOn w:val="ZsysbasisEmtio"/>
    <w:next w:val="BasistekstEmtio"/>
    <w:uiPriority w:val="4"/>
    <w:rsid w:val="00345315"/>
    <w:pPr>
      <w:keepNext/>
      <w:keepLines/>
      <w:numPr>
        <w:ilvl w:val="8"/>
        <w:numId w:val="47"/>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FollowedHyperlink">
    <w:name w:val="FollowedHyperlink"/>
    <w:aliases w:val="GevolgdeHyperlink Emtio"/>
    <w:basedOn w:val="DefaultParagraphFont"/>
    <w:uiPriority w:val="4"/>
    <w:rsid w:val="00B460C2"/>
    <w:rPr>
      <w:color w:val="auto"/>
      <w:u w:val="none"/>
    </w:rPr>
  </w:style>
  <w:style w:type="character" w:styleId="Hyperlink">
    <w:name w:val="Hyperlink"/>
    <w:aliases w:val="Hyperlink Emtio"/>
    <w:basedOn w:val="DefaultParagraphFont"/>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Header">
    <w:name w:val="header"/>
    <w:basedOn w:val="ZsysbasisEmtio"/>
    <w:next w:val="BasistekstEmtio"/>
    <w:rsid w:val="00122DED"/>
  </w:style>
  <w:style w:type="paragraph" w:styleId="Footer">
    <w:name w:val="footer"/>
    <w:basedOn w:val="ZsysbasisEmtio"/>
    <w:next w:val="BasistekstEmtio"/>
    <w:link w:val="FooterChar"/>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mtio"/>
    <w:next w:val="BasistekstEmtio"/>
    <w:uiPriority w:val="98"/>
    <w:semiHidden/>
    <w:rsid w:val="0020607F"/>
  </w:style>
  <w:style w:type="paragraph" w:styleId="EnvelopeAddress">
    <w:name w:val="envelope address"/>
    <w:basedOn w:val="ZsysbasisEmtio"/>
    <w:next w:val="BasistekstEmtio"/>
    <w:uiPriority w:val="98"/>
    <w:semiHidden/>
    <w:rsid w:val="0020607F"/>
  </w:style>
  <w:style w:type="paragraph" w:styleId="Clos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TOC1">
    <w:name w:val="toc 1"/>
    <w:aliases w:val="Inhopg 1 Emtio"/>
    <w:basedOn w:val="ZsysbasistocEmtio"/>
    <w:next w:val="BasistekstEmtio"/>
    <w:uiPriority w:val="4"/>
    <w:rsid w:val="00E65900"/>
    <w:rPr>
      <w:b/>
    </w:rPr>
  </w:style>
  <w:style w:type="paragraph" w:styleId="TOC2">
    <w:name w:val="toc 2"/>
    <w:aliases w:val="Inhopg 2 Emtio"/>
    <w:basedOn w:val="ZsysbasistocEmtio"/>
    <w:next w:val="BasistekstEmtio"/>
    <w:uiPriority w:val="4"/>
    <w:rsid w:val="00E65900"/>
  </w:style>
  <w:style w:type="paragraph" w:styleId="TOC3">
    <w:name w:val="toc 3"/>
    <w:aliases w:val="Inhopg 3 Emtio"/>
    <w:basedOn w:val="ZsysbasistocEmtio"/>
    <w:next w:val="BasistekstEmtio"/>
    <w:uiPriority w:val="4"/>
    <w:rsid w:val="00E65900"/>
  </w:style>
  <w:style w:type="paragraph" w:styleId="TOC4">
    <w:name w:val="toc 4"/>
    <w:aliases w:val="Inhopg 4 Emtio"/>
    <w:basedOn w:val="ZsysbasistocEmtio"/>
    <w:next w:val="BasistekstEmtio"/>
    <w:uiPriority w:val="4"/>
    <w:rsid w:val="00122DED"/>
  </w:style>
  <w:style w:type="paragraph" w:styleId="TableofAuthorities">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Subtitle">
    <w:name w:val="Subtitle"/>
    <w:basedOn w:val="ZsysbasisEmtio"/>
    <w:next w:val="BasistekstEmtio"/>
    <w:uiPriority w:val="98"/>
    <w:semiHidden/>
    <w:rsid w:val="00122DED"/>
  </w:style>
  <w:style w:type="paragraph" w:styleId="Title">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eNumber">
    <w:name w:val="page number"/>
    <w:basedOn w:val="DefaultParagraphFont"/>
    <w:rsid w:val="00122DED"/>
  </w:style>
  <w:style w:type="character" w:customStyle="1" w:styleId="zsysVeldMarkering">
    <w:name w:val="zsysVeldMarkering"/>
    <w:basedOn w:val="DefaultParagraphFont"/>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Normal"/>
    <w:next w:val="Normal"/>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Normal"/>
    <w:next w:val="Normal"/>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Normal"/>
    <w:next w:val="Normal"/>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Normal"/>
    <w:next w:val="Normal"/>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Normal"/>
    <w:next w:val="Normal"/>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Normal"/>
    <w:next w:val="Normal"/>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TOC5">
    <w:name w:val="toc 5"/>
    <w:aliases w:val="Inhopg 5 Emtio"/>
    <w:basedOn w:val="ZsysbasistocEmtio"/>
    <w:next w:val="BasistekstEmtio"/>
    <w:uiPriority w:val="4"/>
    <w:rsid w:val="003964D4"/>
  </w:style>
  <w:style w:type="paragraph" w:styleId="TOC6">
    <w:name w:val="toc 6"/>
    <w:aliases w:val="Inhopg 6 Emtio"/>
    <w:basedOn w:val="ZsysbasistocEmtio"/>
    <w:next w:val="BasistekstEmtio"/>
    <w:uiPriority w:val="4"/>
    <w:rsid w:val="003964D4"/>
  </w:style>
  <w:style w:type="paragraph" w:styleId="TOC7">
    <w:name w:val="toc 7"/>
    <w:aliases w:val="Inhopg 7 Emtio"/>
    <w:basedOn w:val="ZsysbasistocEmtio"/>
    <w:next w:val="BasistekstEmtio"/>
    <w:uiPriority w:val="4"/>
    <w:rsid w:val="003964D4"/>
  </w:style>
  <w:style w:type="paragraph" w:styleId="TOC8">
    <w:name w:val="toc 8"/>
    <w:aliases w:val="Inhopg 8 Emtio"/>
    <w:basedOn w:val="ZsysbasistocEmtio"/>
    <w:next w:val="BasistekstEmtio"/>
    <w:uiPriority w:val="4"/>
    <w:rsid w:val="003964D4"/>
  </w:style>
  <w:style w:type="paragraph" w:styleId="TOC9">
    <w:name w:val="toc 9"/>
    <w:aliases w:val="Inhopg 9 Emtio"/>
    <w:basedOn w:val="ZsysbasistocEmtio"/>
    <w:next w:val="BasistekstEmtio"/>
    <w:uiPriority w:val="4"/>
    <w:rsid w:val="003964D4"/>
  </w:style>
  <w:style w:type="paragraph" w:styleId="EnvelopeReturn">
    <w:name w:val="envelope return"/>
    <w:basedOn w:val="ZsysbasisEmtio"/>
    <w:next w:val="BasistekstEmtio"/>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mtio"/>
    <w:next w:val="BasistekstEmtio"/>
    <w:uiPriority w:val="98"/>
    <w:semiHidden/>
    <w:rsid w:val="0020607F"/>
  </w:style>
  <w:style w:type="paragraph" w:styleId="BlockText">
    <w:name w:val="Block Text"/>
    <w:basedOn w:val="ZsysbasisEmtio"/>
    <w:next w:val="BasistekstEmtio"/>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mtio"/>
    <w:next w:val="BasistekstEmtio"/>
    <w:uiPriority w:val="98"/>
    <w:semiHidden/>
    <w:rsid w:val="0020607F"/>
  </w:style>
  <w:style w:type="paragraph" w:styleId="Signature">
    <w:name w:val="Signature"/>
    <w:basedOn w:val="ZsysbasisEmtio"/>
    <w:next w:val="BasistekstEmtio"/>
    <w:uiPriority w:val="98"/>
    <w:semiHidden/>
    <w:rsid w:val="0020607F"/>
  </w:style>
  <w:style w:type="paragraph" w:styleId="HTMLPreformatted">
    <w:name w:val="HTML Preformatted"/>
    <w:basedOn w:val="ZsysbasisEmtio"/>
    <w:next w:val="BasistekstEmtio"/>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dress">
    <w:name w:val="HTML Address"/>
    <w:basedOn w:val="ZsysbasisEmtio"/>
    <w:next w:val="BasistekstEmtio"/>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ghtShading-Accent6">
    <w:name w:val="Light Shading Accent 6"/>
    <w:basedOn w:val="TableNorma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mtio"/>
    <w:next w:val="BasistekstEmtio"/>
    <w:uiPriority w:val="98"/>
    <w:semiHidden/>
    <w:rsid w:val="00F33259"/>
    <w:pPr>
      <w:ind w:left="284" w:hanging="284"/>
    </w:pPr>
  </w:style>
  <w:style w:type="paragraph" w:styleId="List2">
    <w:name w:val="List 2"/>
    <w:basedOn w:val="ZsysbasisEmtio"/>
    <w:next w:val="BasistekstEmtio"/>
    <w:uiPriority w:val="98"/>
    <w:semiHidden/>
    <w:rsid w:val="00F33259"/>
    <w:pPr>
      <w:ind w:left="568" w:hanging="284"/>
    </w:pPr>
  </w:style>
  <w:style w:type="paragraph" w:styleId="List3">
    <w:name w:val="List 3"/>
    <w:basedOn w:val="ZsysbasisEmtio"/>
    <w:next w:val="BasistekstEmtio"/>
    <w:uiPriority w:val="98"/>
    <w:semiHidden/>
    <w:rsid w:val="00F33259"/>
    <w:pPr>
      <w:ind w:left="851" w:hanging="284"/>
    </w:pPr>
  </w:style>
  <w:style w:type="paragraph" w:styleId="List4">
    <w:name w:val="List 4"/>
    <w:basedOn w:val="ZsysbasisEmtio"/>
    <w:next w:val="BasistekstEmtio"/>
    <w:uiPriority w:val="98"/>
    <w:semiHidden/>
    <w:rsid w:val="00F33259"/>
    <w:pPr>
      <w:ind w:left="1135" w:hanging="284"/>
    </w:pPr>
  </w:style>
  <w:style w:type="paragraph" w:styleId="Li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stBullet">
    <w:name w:val="List Bullet"/>
    <w:basedOn w:val="ZsysbasisEmtio"/>
    <w:next w:val="BasistekstEmtio"/>
    <w:uiPriority w:val="98"/>
    <w:semiHidden/>
    <w:rsid w:val="00E7078D"/>
    <w:pPr>
      <w:numPr>
        <w:numId w:val="14"/>
      </w:numPr>
      <w:ind w:left="357" w:hanging="357"/>
    </w:pPr>
  </w:style>
  <w:style w:type="paragraph" w:styleId="ListBullet2">
    <w:name w:val="List Bullet 2"/>
    <w:basedOn w:val="ZsysbasisEmtio"/>
    <w:next w:val="BasistekstEmtio"/>
    <w:uiPriority w:val="98"/>
    <w:semiHidden/>
    <w:rsid w:val="00E7078D"/>
    <w:pPr>
      <w:numPr>
        <w:numId w:val="15"/>
      </w:numPr>
      <w:ind w:left="641" w:hanging="357"/>
    </w:pPr>
  </w:style>
  <w:style w:type="paragraph" w:styleId="ListBullet3">
    <w:name w:val="List Bullet 3"/>
    <w:basedOn w:val="ZsysbasisEmtio"/>
    <w:next w:val="BasistekstEmtio"/>
    <w:uiPriority w:val="98"/>
    <w:semiHidden/>
    <w:rsid w:val="00E7078D"/>
    <w:pPr>
      <w:numPr>
        <w:numId w:val="16"/>
      </w:numPr>
      <w:ind w:left="924" w:hanging="357"/>
    </w:pPr>
  </w:style>
  <w:style w:type="paragraph" w:styleId="ListBullet4">
    <w:name w:val="List Bullet 4"/>
    <w:basedOn w:val="ZsysbasisEmtio"/>
    <w:next w:val="BasistekstEmtio"/>
    <w:uiPriority w:val="98"/>
    <w:semiHidden/>
    <w:rsid w:val="00E7078D"/>
    <w:pPr>
      <w:numPr>
        <w:numId w:val="17"/>
      </w:numPr>
      <w:ind w:left="1208" w:hanging="357"/>
    </w:pPr>
  </w:style>
  <w:style w:type="paragraph" w:styleId="ListNumber">
    <w:name w:val="List Number"/>
    <w:basedOn w:val="ZsysbasisEmtio"/>
    <w:next w:val="BasistekstEmtio"/>
    <w:uiPriority w:val="98"/>
    <w:semiHidden/>
    <w:rsid w:val="00705849"/>
    <w:pPr>
      <w:numPr>
        <w:numId w:val="19"/>
      </w:numPr>
      <w:ind w:left="357" w:hanging="357"/>
    </w:pPr>
  </w:style>
  <w:style w:type="paragraph" w:styleId="ListNumber2">
    <w:name w:val="List Number 2"/>
    <w:basedOn w:val="ZsysbasisEmtio"/>
    <w:next w:val="BasistekstEmtio"/>
    <w:uiPriority w:val="98"/>
    <w:semiHidden/>
    <w:rsid w:val="00705849"/>
    <w:pPr>
      <w:numPr>
        <w:numId w:val="20"/>
      </w:numPr>
      <w:ind w:left="641" w:hanging="357"/>
    </w:pPr>
  </w:style>
  <w:style w:type="paragraph" w:styleId="ListNumber3">
    <w:name w:val="List Number 3"/>
    <w:basedOn w:val="ZsysbasisEmtio"/>
    <w:next w:val="BasistekstEmtio"/>
    <w:uiPriority w:val="98"/>
    <w:semiHidden/>
    <w:rsid w:val="00705849"/>
    <w:pPr>
      <w:numPr>
        <w:numId w:val="21"/>
      </w:numPr>
      <w:ind w:left="924" w:hanging="357"/>
    </w:pPr>
  </w:style>
  <w:style w:type="paragraph" w:styleId="ListNumber4">
    <w:name w:val="List Number 4"/>
    <w:basedOn w:val="ZsysbasisEmtio"/>
    <w:next w:val="BasistekstEmtio"/>
    <w:uiPriority w:val="98"/>
    <w:semiHidden/>
    <w:rsid w:val="00705849"/>
    <w:pPr>
      <w:numPr>
        <w:numId w:val="22"/>
      </w:numPr>
      <w:ind w:left="1208" w:hanging="357"/>
    </w:pPr>
  </w:style>
  <w:style w:type="paragraph" w:styleId="ListNumber5">
    <w:name w:val="List Number 5"/>
    <w:basedOn w:val="ZsysbasisEmtio"/>
    <w:next w:val="BasistekstEmtio"/>
    <w:uiPriority w:val="98"/>
    <w:semiHidden/>
    <w:rsid w:val="00705849"/>
    <w:pPr>
      <w:numPr>
        <w:numId w:val="23"/>
      </w:numPr>
      <w:ind w:left="1491" w:hanging="357"/>
    </w:pPr>
  </w:style>
  <w:style w:type="paragraph" w:styleId="ListContinue">
    <w:name w:val="List Continue"/>
    <w:basedOn w:val="ZsysbasisEmtio"/>
    <w:next w:val="BasistekstEmtio"/>
    <w:uiPriority w:val="98"/>
    <w:semiHidden/>
    <w:rsid w:val="00705849"/>
    <w:pPr>
      <w:ind w:left="284"/>
    </w:pPr>
  </w:style>
  <w:style w:type="paragraph" w:styleId="ListContinue2">
    <w:name w:val="List Continue 2"/>
    <w:basedOn w:val="ZsysbasisEmtio"/>
    <w:next w:val="BasistekstEmtio"/>
    <w:uiPriority w:val="98"/>
    <w:semiHidden/>
    <w:rsid w:val="00705849"/>
    <w:pPr>
      <w:ind w:left="567"/>
    </w:pPr>
  </w:style>
  <w:style w:type="paragraph" w:styleId="ListContinue3">
    <w:name w:val="List Continue 3"/>
    <w:basedOn w:val="ZsysbasisEmtio"/>
    <w:next w:val="BasistekstEmtio"/>
    <w:uiPriority w:val="98"/>
    <w:semiHidden/>
    <w:rsid w:val="00705849"/>
    <w:pPr>
      <w:ind w:left="851"/>
    </w:pPr>
  </w:style>
  <w:style w:type="paragraph" w:styleId="ListContinue4">
    <w:name w:val="List Continue 4"/>
    <w:basedOn w:val="ZsysbasisEmtio"/>
    <w:next w:val="BasistekstEmtio"/>
    <w:uiPriority w:val="98"/>
    <w:semiHidden/>
    <w:rsid w:val="00705849"/>
    <w:pPr>
      <w:ind w:left="1134"/>
    </w:pPr>
  </w:style>
  <w:style w:type="paragraph" w:styleId="ListContinue5">
    <w:name w:val="List Continue 5"/>
    <w:basedOn w:val="ZsysbasisEmtio"/>
    <w:next w:val="BasistekstEmtio"/>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mtio"/>
    <w:next w:val="BasistekstEmtio"/>
    <w:uiPriority w:val="98"/>
    <w:semiHidden/>
    <w:rsid w:val="0020607F"/>
  </w:style>
  <w:style w:type="paragraph" w:styleId="NoteHeading">
    <w:name w:val="Note Heading"/>
    <w:basedOn w:val="ZsysbasisEmtio"/>
    <w:next w:val="BasistekstEmtio"/>
    <w:uiPriority w:val="98"/>
    <w:semiHidden/>
    <w:rsid w:val="0020607F"/>
  </w:style>
  <w:style w:type="paragraph" w:styleId="BodyText">
    <w:name w:val="Body Text"/>
    <w:basedOn w:val="ZsysbasisEmtio"/>
    <w:next w:val="BasistekstEmtio"/>
    <w:link w:val="BodyTextChar"/>
    <w:uiPriority w:val="98"/>
    <w:semiHidden/>
    <w:rsid w:val="0020607F"/>
  </w:style>
  <w:style w:type="paragraph" w:styleId="BodyText2">
    <w:name w:val="Body Text 2"/>
    <w:basedOn w:val="ZsysbasisEmtio"/>
    <w:next w:val="BasistekstEmtio"/>
    <w:link w:val="BodyText2Char"/>
    <w:uiPriority w:val="98"/>
    <w:semiHidden/>
    <w:rsid w:val="00E7078D"/>
  </w:style>
  <w:style w:type="paragraph" w:styleId="BodyText3">
    <w:name w:val="Body Text 3"/>
    <w:basedOn w:val="ZsysbasisEmtio"/>
    <w:next w:val="BasistekstEmtio"/>
    <w:uiPriority w:val="98"/>
    <w:semiHidden/>
    <w:rsid w:val="0020607F"/>
  </w:style>
  <w:style w:type="paragraph" w:styleId="BodyTextFirstIndent">
    <w:name w:val="Body Text First Indent"/>
    <w:basedOn w:val="ZsysbasisEmtio"/>
    <w:next w:val="BasistekstEmtio"/>
    <w:link w:val="BodyTextFirstIndentChar"/>
    <w:uiPriority w:val="98"/>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rPr>
  </w:style>
  <w:style w:type="paragraph" w:styleId="BodyTextIndent">
    <w:name w:val="Body Text Indent"/>
    <w:basedOn w:val="ZsysbasisEmtio"/>
    <w:next w:val="BasistekstEmtio"/>
    <w:link w:val="BodyTextIndentChar"/>
    <w:uiPriority w:val="98"/>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mtio"/>
    <w:next w:val="BasistekstEmtio"/>
    <w:link w:val="BodyTextFirstIndent2Char"/>
    <w:uiPriority w:val="98"/>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DefaultParagraphFont"/>
    <w:link w:val="ZsysbasisEmtio"/>
    <w:semiHidden/>
    <w:rsid w:val="00066DF0"/>
    <w:rPr>
      <w:rFonts w:ascii="Montserrat" w:hAnsi="Montserrat" w:cs="Maiandra GD"/>
      <w:color w:val="000000" w:themeColor="text1"/>
      <w:sz w:val="18"/>
      <w:szCs w:val="18"/>
    </w:rPr>
  </w:style>
  <w:style w:type="paragraph" w:styleId="NormalIndent">
    <w:name w:val="Normal Indent"/>
    <w:basedOn w:val="ZsysbasisEmtio"/>
    <w:next w:val="BasistekstEmtio"/>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Voetnootmarkering Emtio"/>
    <w:basedOn w:val="DefaultParagraphFont"/>
    <w:uiPriority w:val="4"/>
    <w:rsid w:val="00CB7600"/>
    <w:rPr>
      <w:vertAlign w:val="superscript"/>
    </w:rPr>
  </w:style>
  <w:style w:type="paragraph" w:styleId="FootnoteText">
    <w:name w:val="footnote text"/>
    <w:aliases w:val="Voetnoottekst Emtio"/>
    <w:basedOn w:val="ZsysbasisEmtio"/>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mtio"/>
    <w:next w:val="BasistekstEmtio"/>
    <w:uiPriority w:val="98"/>
    <w:semiHidden/>
    <w:rsid w:val="0020607F"/>
  </w:style>
  <w:style w:type="paragraph" w:styleId="PlainText">
    <w:name w:val="Plain Text"/>
    <w:basedOn w:val="ZsysbasisEmtio"/>
    <w:next w:val="BasistekstEmtio"/>
    <w:uiPriority w:val="98"/>
    <w:semiHidden/>
    <w:rsid w:val="0020607F"/>
  </w:style>
  <w:style w:type="paragraph" w:styleId="BalloonText">
    <w:name w:val="Balloon Text"/>
    <w:basedOn w:val="ZsysbasisEmtio"/>
    <w:next w:val="BasistekstEmtio"/>
    <w:uiPriority w:val="98"/>
    <w:semiHidden/>
    <w:rsid w:val="0020607F"/>
  </w:style>
  <w:style w:type="paragraph" w:styleId="Caption">
    <w:name w:val="caption"/>
    <w:aliases w:val="Bijschrift Emtio"/>
    <w:basedOn w:val="ZsysbasisEmtio"/>
    <w:next w:val="BasistekstEmtio"/>
    <w:uiPriority w:val="4"/>
    <w:qFormat/>
    <w:rsid w:val="0020607F"/>
  </w:style>
  <w:style w:type="character" w:customStyle="1" w:styleId="CommentTextChar">
    <w:name w:val="Comment Text Char"/>
    <w:basedOn w:val="ZsysbasisEmtioChar"/>
    <w:link w:val="CommentText"/>
    <w:semiHidden/>
    <w:rsid w:val="008736AE"/>
    <w:rPr>
      <w:rFonts w:asciiTheme="minorHAnsi" w:hAnsiTheme="minorHAnsi" w:cs="Maiandra GD"/>
      <w:color w:val="000000" w:themeColor="text1"/>
      <w:sz w:val="18"/>
      <w:szCs w:val="18"/>
    </w:rPr>
  </w:style>
  <w:style w:type="paragraph" w:styleId="DocumentMap">
    <w:name w:val="Document Map"/>
    <w:basedOn w:val="ZsysbasisEmtio"/>
    <w:next w:val="BasistekstEmtio"/>
    <w:uiPriority w:val="98"/>
    <w:semiHidden/>
    <w:rsid w:val="0020607F"/>
  </w:style>
  <w:style w:type="table" w:styleId="LightShading-Accent5">
    <w:name w:val="Light Shading Accent 5"/>
    <w:basedOn w:val="TableNorma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ndnoteText">
    <w:name w:val="endnote text"/>
    <w:aliases w:val="Eindnoottekst Emtio"/>
    <w:basedOn w:val="ZsysbasisEmtio"/>
    <w:next w:val="BasistekstEmtio"/>
    <w:uiPriority w:val="4"/>
    <w:rsid w:val="0020607F"/>
  </w:style>
  <w:style w:type="paragraph" w:styleId="IndexHeading">
    <w:name w:val="index heading"/>
    <w:basedOn w:val="ZsysbasisEmtio"/>
    <w:next w:val="BasistekstEmtio"/>
    <w:uiPriority w:val="98"/>
    <w:semiHidden/>
    <w:rsid w:val="0020607F"/>
  </w:style>
  <w:style w:type="paragraph" w:styleId="TOAHeading">
    <w:name w:val="toa heading"/>
    <w:basedOn w:val="ZsysbasisEmtio"/>
    <w:next w:val="BasistekstEmtio"/>
    <w:uiPriority w:val="98"/>
    <w:semiHidden/>
    <w:rsid w:val="0020607F"/>
  </w:style>
  <w:style w:type="paragraph" w:styleId="ListBullet5">
    <w:name w:val="List Bullet 5"/>
    <w:basedOn w:val="ZsysbasisEmtio"/>
    <w:next w:val="BasistekstEmtio"/>
    <w:uiPriority w:val="98"/>
    <w:semiHidden/>
    <w:rsid w:val="00E7078D"/>
    <w:pPr>
      <w:numPr>
        <w:numId w:val="18"/>
      </w:numPr>
      <w:ind w:left="1491" w:hanging="357"/>
    </w:pPr>
  </w:style>
  <w:style w:type="paragraph" w:styleId="MacroText">
    <w:name w:val="macro"/>
    <w:basedOn w:val="ZsysbasisEmtio"/>
    <w:next w:val="BasistekstEmtio"/>
    <w:uiPriority w:val="98"/>
    <w:semiHidden/>
    <w:rsid w:val="0020607F"/>
  </w:style>
  <w:style w:type="paragraph" w:styleId="CommentText">
    <w:name w:val="annotation text"/>
    <w:basedOn w:val="ZsysbasisEmtio"/>
    <w:next w:val="BasistekstEmtio"/>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4C51F8"/>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ghtShading-Accent3">
    <w:name w:val="Light Shading Accent 3"/>
    <w:basedOn w:val="TableNorma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ghtShading-Accent2">
    <w:name w:val="Light Shading Accent 2"/>
    <w:basedOn w:val="TableNorma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phy">
    <w:name w:val="Bibliography"/>
    <w:basedOn w:val="ZsysbasisEmtio"/>
    <w:next w:val="BasistekstEmtio"/>
    <w:uiPriority w:val="98"/>
    <w:semiHidden/>
    <w:rsid w:val="00E07762"/>
  </w:style>
  <w:style w:type="paragraph" w:styleId="Quote">
    <w:name w:val="Quote"/>
    <w:basedOn w:val="ZsysbasisEmtio"/>
    <w:next w:val="BasistekstEmtio"/>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mtio"/>
    <w:next w:val="BasistekstEmtio"/>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indnootmarkering Emtio"/>
    <w:basedOn w:val="DefaultParagraphFont"/>
    <w:uiPriority w:val="4"/>
    <w:rsid w:val="00E07762"/>
    <w:rPr>
      <w:vertAlign w:val="superscript"/>
    </w:rPr>
  </w:style>
  <w:style w:type="paragraph" w:styleId="NoSpacing">
    <w:name w:val="No Spacing"/>
    <w:basedOn w:val="ZsysbasisEmtio"/>
    <w:next w:val="BasistekstEmtio"/>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mtio"/>
    <w:next w:val="BasistekstEmtio"/>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CommentSubject">
    <w:name w:val="annotation subject"/>
    <w:basedOn w:val="ZsysbasisEmtio"/>
    <w:next w:val="BasistekstEmtio"/>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mtioChar"/>
    <w:link w:val="BodyText"/>
    <w:semiHidden/>
    <w:rsid w:val="00E7078D"/>
    <w:rPr>
      <w:rFonts w:asciiTheme="minorHAnsi" w:hAnsiTheme="minorHAnsi" w:cs="Maiandra GD"/>
      <w:color w:val="000000" w:themeColor="text1"/>
      <w:sz w:val="18"/>
      <w:szCs w:val="18"/>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mtio"/>
    <w:next w:val="BasistekstEmtio"/>
    <w:link w:val="BodyTextIndent2Char"/>
    <w:uiPriority w:val="98"/>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mtio"/>
    <w:next w:val="BasistekstEmtio"/>
    <w:link w:val="BodyTextIndent3Char"/>
    <w:uiPriority w:val="98"/>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TableNorma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FooterChar">
    <w:name w:val="Footer Char"/>
    <w:link w:val="Footer"/>
    <w:locked/>
    <w:rsid w:val="000D63C5"/>
    <w:rPr>
      <w:rFonts w:ascii="Montserrat" w:hAnsi="Montserrat" w:cs="Maiandra GD"/>
      <w:color w:val="000000" w:themeColor="text1"/>
      <w:sz w:val="18"/>
      <w:szCs w:val="18"/>
    </w:rPr>
  </w:style>
  <w:style w:type="character" w:customStyle="1" w:styleId="BasistekstEmtioChar">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CA44D78E61E247BF45103A11A641CC" ma:contentTypeVersion="2" ma:contentTypeDescription="Een nieuw document maken." ma:contentTypeScope="" ma:versionID="885876660f814d9ec1bc16af561359ea">
  <xsd:schema xmlns:xsd="http://www.w3.org/2001/XMLSchema" xmlns:xs="http://www.w3.org/2001/XMLSchema" xmlns:p="http://schemas.microsoft.com/office/2006/metadata/properties" xmlns:ns2="4cd78a70-0b50-4d88-9538-3db9b50647f1" targetNamespace="http://schemas.microsoft.com/office/2006/metadata/properties" ma:root="true" ma:fieldsID="4ca5d0b371057ec63e3da78120b1c85f" ns2:_="">
    <xsd:import namespace="4cd78a70-0b50-4d88-9538-3db9b50647f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78a70-0b50-4d88-9538-3db9b5064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878FF-D996-4350-B0B2-5C51DF580CC1}"/>
</file>

<file path=customXml/itemProps2.xml><?xml version="1.0" encoding="utf-8"?>
<ds:datastoreItem xmlns:ds="http://schemas.openxmlformats.org/officeDocument/2006/customXml" ds:itemID="{533CDB7A-F280-4C3A-9203-04BA4B733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6CC0DF-9471-43DF-9C7F-32B680AD3F9A}">
  <ds:schemaRefs>
    <ds:schemaRef ds:uri="http://schemas.microsoft.com/sharepoint/v3/contenttype/forms"/>
  </ds:schemaRefs>
</ds:datastoreItem>
</file>

<file path=customXml/itemProps4.xml><?xml version="1.0" encoding="utf-8"?>
<ds:datastoreItem xmlns:ds="http://schemas.openxmlformats.org/officeDocument/2006/customXml" ds:itemID="{DE983799-43A6-4789-AC35-B7FC3D76D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897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3</cp:revision>
  <dcterms:created xsi:type="dcterms:W3CDTF">2022-01-18T13:46:00Z</dcterms:created>
  <dcterms:modified xsi:type="dcterms:W3CDTF">2022-01-18T13:47:00Z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0x01010039CA44D78E61E247BF45103A11A641CC</vt:lpwstr>
  </property>
</Properties>
</file>